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9F7DB1" w14:textId="006B6352" w:rsidR="005435D6" w:rsidRDefault="005435D6">
      <w:pPr>
        <w:spacing w:after="200"/>
        <w:rPr>
          <w:b/>
          <w:color w:val="10275B"/>
          <w:sz w:val="36"/>
        </w:rPr>
      </w:pPr>
      <w:r>
        <w:rPr>
          <w:noProof/>
          <w:lang w:val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15893D3" wp14:editId="11F68825">
                <wp:simplePos x="0" y="0"/>
                <wp:positionH relativeFrom="column">
                  <wp:posOffset>0</wp:posOffset>
                </wp:positionH>
                <wp:positionV relativeFrom="paragraph">
                  <wp:posOffset>4556760</wp:posOffset>
                </wp:positionV>
                <wp:extent cx="4340225" cy="589915"/>
                <wp:effectExtent l="0" t="0" r="0" b="0"/>
                <wp:wrapNone/>
                <wp:docPr id="510737470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0225" cy="5899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838C69" w14:textId="77777777" w:rsidR="005435D6" w:rsidRPr="00916965" w:rsidRDefault="005435D6" w:rsidP="005435D6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72"/>
                                <w:szCs w:val="144"/>
                                <w:lang w:val="es-ES_tradnl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72"/>
                                <w:szCs w:val="144"/>
                                <w:lang w:val="es-ES_tradnl"/>
                              </w:rPr>
                              <w:t>Lorem ipsum dolor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15893D3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0;margin-top:358.8pt;width:341.75pt;height:46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" filled="f" stroked="f" strokeweight=".5pt">
                <v:textbox>
                  <w:txbxContent>
                    <w:p w14:paraId="0E838C69" w14:textId="77777777" w:rsidR="005435D6" w:rsidRPr="00916965" w:rsidRDefault="005435D6" w:rsidP="005435D6">
                      <w:pPr>
                        <w:rPr>
                          <w:b/>
                          <w:bCs/>
                          <w:color w:val="FFFFFF" w:themeColor="background1"/>
                          <w:sz w:val="72"/>
                          <w:szCs w:val="144"/>
                          <w:lang w:val="es-ES_tradnl"/>
                        </w:rPr>
                      </w:pPr>
                      <w:r>
                        <w:rPr>
                          <w:b/>
                          <w:bCs/>
                          <w:color w:val="FFFFFF" w:themeColor="background1"/>
                          <w:sz w:val="72"/>
                          <w:szCs w:val="144"/>
                          <w:lang w:val="es-ES_tradnl"/>
                        </w:rPr>
                        <w:t>Lorem ipsum dolor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s-E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599A5E5" wp14:editId="0182CCC6">
                <wp:simplePos x="0" y="0"/>
                <wp:positionH relativeFrom="column">
                  <wp:posOffset>1270</wp:posOffset>
                </wp:positionH>
                <wp:positionV relativeFrom="paragraph">
                  <wp:posOffset>5147847</wp:posOffset>
                </wp:positionV>
                <wp:extent cx="4282633" cy="578734"/>
                <wp:effectExtent l="0" t="0" r="0" b="0"/>
                <wp:wrapNone/>
                <wp:docPr id="825546610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82633" cy="57873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BCC039" w14:textId="77777777" w:rsidR="005435D6" w:rsidRPr="00916965" w:rsidRDefault="005435D6" w:rsidP="005435D6">
                            <w:pPr>
                              <w:rPr>
                                <w:color w:val="FFFFFF" w:themeColor="background1"/>
                                <w:sz w:val="36"/>
                                <w:szCs w:val="44"/>
                                <w:lang w:val="es-ES_tradnl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36"/>
                                <w:szCs w:val="44"/>
                                <w:lang w:val="es-ES_tradnl"/>
                              </w:rPr>
                              <w:t>Lorem ipsum dolor sit amet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99A5E5" id="_x0000_s1027" type="#_x0000_t202" style="position:absolute;margin-left:.1pt;margin-top:405.35pt;width:337.2pt;height:45.5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" filled="f" stroked="f" strokeweight=".5pt">
                <v:textbox>
                  <w:txbxContent>
                    <w:p w14:paraId="27BCC039" w14:textId="77777777" w:rsidR="005435D6" w:rsidRPr="00916965" w:rsidRDefault="005435D6" w:rsidP="005435D6">
                      <w:pPr>
                        <w:rPr>
                          <w:color w:val="FFFFFF" w:themeColor="background1"/>
                          <w:sz w:val="36"/>
                          <w:szCs w:val="44"/>
                          <w:lang w:val="es-ES_tradnl"/>
                        </w:rPr>
                      </w:pPr>
                      <w:r>
                        <w:rPr>
                          <w:color w:val="FFFFFF" w:themeColor="background1"/>
                          <w:sz w:val="36"/>
                          <w:szCs w:val="44"/>
                          <w:lang w:val="es-ES_tradnl"/>
                        </w:rPr>
                        <w:t>Lorem ipsum dolor sit amet</w:t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14:paraId="244393CC" w14:textId="1A4921B9" w:rsidR="005444FC" w:rsidRDefault="0030452D">
      <w:pPr>
        <w:pStyle w:val="Ttulo1personalizado"/>
      </w:pPr>
      <w:r>
        <w:lastRenderedPageBreak/>
        <w:t>Lorem ipsum dolor sit amet</w:t>
      </w:r>
    </w:p>
    <w:p w14:paraId="4F89B67A" w14:textId="77777777" w:rsidR="005444FC" w:rsidRPr="005435D6" w:rsidRDefault="0030452D">
      <w:pPr>
        <w:rPr>
          <w:lang w:val="es-ES"/>
        </w:rPr>
      </w:pPr>
      <w:r>
        <w:t xml:space="preserve">Lorem ipsum dolor sit amet, consectetur adipiscing elit. </w:t>
      </w:r>
      <w:r w:rsidRPr="005435D6">
        <w:rPr>
          <w:lang w:val="es-ES"/>
        </w:rPr>
        <w:t>Quisque faucibus ex sapien vitae pellentesque. In id cursus mi pretium tellus duis convallis. Tempus leo eu aenean sed diam urna tempor.</w:t>
      </w:r>
    </w:p>
    <w:p w14:paraId="712A3717" w14:textId="77777777" w:rsidR="005444FC" w:rsidRPr="005435D6" w:rsidRDefault="0030452D">
      <w:pPr>
        <w:pStyle w:val="Citapersonalizada"/>
        <w:rPr>
          <w:lang w:val="es-ES"/>
        </w:rPr>
      </w:pPr>
      <w:r>
        <w:t xml:space="preserve">Lorem ipsum dolor sit amet, consectetur adipiscing elit. </w:t>
      </w:r>
      <w:r w:rsidRPr="005435D6">
        <w:rPr>
          <w:lang w:val="es-ES"/>
        </w:rPr>
        <w:t>Quisque faucibus ex sapien vitae pellentesque. In id cursus mi pretium tellus duis convallis. Tempus leo eu aenean sed diam urna tempor.</w:t>
      </w:r>
    </w:p>
    <w:sectPr w:rsidR="005444FC" w:rsidRPr="005435D6" w:rsidSect="005435D6">
      <w:headerReference w:type="default" r:id="rId11"/>
      <w:footerReference w:type="default" r:id="rId12"/>
      <w:headerReference w:type="first" r:id="rId13"/>
      <w:footerReference w:type="first" r:id="rId14"/>
      <w:pgSz w:w="12242" w:h="18722" w:code="132"/>
      <w:pgMar w:top="1418" w:right="1134" w:bottom="1418" w:left="1134" w:header="851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19B586" w14:textId="77777777" w:rsidR="00C97CF3" w:rsidRDefault="00C97CF3">
      <w:pPr>
        <w:spacing w:after="0" w:line="240" w:lineRule="auto"/>
      </w:pPr>
      <w:r>
        <w:separator/>
      </w:r>
    </w:p>
  </w:endnote>
  <w:endnote w:type="continuationSeparator" w:id="0">
    <w:p w14:paraId="0CD8E959" w14:textId="77777777" w:rsidR="00C97CF3" w:rsidRDefault="00C97C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Courier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6527CC" w14:textId="4A27B734" w:rsidR="005444FC" w:rsidRPr="005B3D29" w:rsidRDefault="0030452D">
    <w:pPr>
      <w:rPr>
        <w:sz w:val="18"/>
      </w:rPr>
    </w:pPr>
    <w:r w:rsidRPr="005B3D29">
      <w:rPr>
        <w:sz w:val="18"/>
      </w:rPr>
      <w:t>© Fracttal Tech S.L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8EF5F3" w14:textId="2AC07C91" w:rsidR="005435D6" w:rsidRDefault="005435D6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6597DE09" wp14:editId="499F256A">
              <wp:simplePos x="0" y="0"/>
              <wp:positionH relativeFrom="column">
                <wp:posOffset>-114056</wp:posOffset>
              </wp:positionH>
              <wp:positionV relativeFrom="paragraph">
                <wp:posOffset>-100330</wp:posOffset>
              </wp:positionV>
              <wp:extent cx="1956121" cy="416689"/>
              <wp:effectExtent l="0" t="0" r="0" b="0"/>
              <wp:wrapNone/>
              <wp:docPr id="1913002455" name="Text Box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56121" cy="416689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34CCFB8" w14:textId="77777777" w:rsidR="005435D6" w:rsidRPr="00916965" w:rsidRDefault="005435D6" w:rsidP="005435D6">
                          <w:pPr>
                            <w:rPr>
                              <w:color w:val="FFFFFF" w:themeColor="background1"/>
                              <w:sz w:val="18"/>
                            </w:rPr>
                          </w:pPr>
                          <w:r w:rsidRPr="00916965">
                            <w:rPr>
                              <w:color w:val="FFFFFF" w:themeColor="background1"/>
                              <w:sz w:val="18"/>
                            </w:rPr>
                            <w:t>© Fracttal Tech S.L</w:t>
                          </w:r>
                        </w:p>
                        <w:p w14:paraId="04C974D4" w14:textId="77777777" w:rsidR="005435D6" w:rsidRPr="00916965" w:rsidRDefault="005435D6" w:rsidP="005435D6">
                          <w:pPr>
                            <w:rPr>
                              <w:color w:val="FFFFFF" w:themeColor="background1"/>
                              <w:lang w:val="es-ES_tradnl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597DE09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8" type="#_x0000_t202" style="position:absolute;margin-left:-9pt;margin-top:-7.9pt;width:154.05pt;height:32.8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" filled="f" stroked="f" strokeweight=".5pt">
              <v:textbox>
                <w:txbxContent>
                  <w:p w14:paraId="134CCFB8" w14:textId="77777777" w:rsidR="005435D6" w:rsidRPr="00916965" w:rsidRDefault="005435D6" w:rsidP="005435D6">
                    <w:pPr>
                      <w:rPr>
                        <w:color w:val="FFFFFF" w:themeColor="background1"/>
                        <w:sz w:val="18"/>
                      </w:rPr>
                    </w:pPr>
                    <w:r w:rsidRPr="00916965">
                      <w:rPr>
                        <w:color w:val="FFFFFF" w:themeColor="background1"/>
                        <w:sz w:val="18"/>
                      </w:rPr>
                      <w:t>© Fracttal Tech S.L</w:t>
                    </w:r>
                  </w:p>
                  <w:p w14:paraId="04C974D4" w14:textId="77777777" w:rsidR="005435D6" w:rsidRPr="00916965" w:rsidRDefault="005435D6" w:rsidP="005435D6">
                    <w:pPr>
                      <w:rPr>
                        <w:color w:val="FFFFFF" w:themeColor="background1"/>
                        <w:lang w:val="es-ES_tradnl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4B3A49" w14:textId="77777777" w:rsidR="00C97CF3" w:rsidRDefault="00C97CF3">
      <w:pPr>
        <w:spacing w:after="0" w:line="240" w:lineRule="auto"/>
      </w:pPr>
      <w:r>
        <w:separator/>
      </w:r>
    </w:p>
  </w:footnote>
  <w:footnote w:type="continuationSeparator" w:id="0">
    <w:p w14:paraId="0E83D3C5" w14:textId="77777777" w:rsidR="00C97CF3" w:rsidRDefault="00C97CF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ABC036" w14:textId="77777777" w:rsidR="005B3D29" w:rsidRDefault="005B3D29" w:rsidP="005B3D29">
    <w:pPr>
      <w:pStyle w:val="Header"/>
      <w:tabs>
        <w:tab w:val="clear" w:pos="4680"/>
        <w:tab w:val="clear" w:pos="9360"/>
        <w:tab w:val="left" w:pos="3495"/>
      </w:tabs>
    </w:pPr>
    <w:r>
      <w:rPr>
        <w:noProof/>
        <w:lang w:val="es-CL" w:eastAsia="es-CL"/>
      </w:rPr>
      <w:drawing>
        <wp:anchor distT="0" distB="0" distL="114300" distR="114300" simplePos="0" relativeHeight="251658240" behindDoc="1" locked="0" layoutInCell="1" allowOverlap="1" wp14:anchorId="1BFB0B59" wp14:editId="08EF1D91">
          <wp:simplePos x="0" y="0"/>
          <wp:positionH relativeFrom="column">
            <wp:posOffset>-180975</wp:posOffset>
          </wp:positionH>
          <wp:positionV relativeFrom="paragraph">
            <wp:posOffset>-124460</wp:posOffset>
          </wp:positionV>
          <wp:extent cx="2121535" cy="723900"/>
          <wp:effectExtent l="0" t="0" r="0" b="0"/>
          <wp:wrapNone/>
          <wp:docPr id="1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racttal-horizontal-monoton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21535" cy="7239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14:paraId="79F97E5A" w14:textId="77777777" w:rsidR="005B3D29" w:rsidRDefault="005B3D29" w:rsidP="005B3D29">
    <w:pPr>
      <w:pStyle w:val="Header"/>
      <w:tabs>
        <w:tab w:val="clear" w:pos="4680"/>
        <w:tab w:val="clear" w:pos="9360"/>
        <w:tab w:val="left" w:pos="3495"/>
      </w:tabs>
    </w:pPr>
  </w:p>
  <w:p w14:paraId="73713F60" w14:textId="77777777" w:rsidR="005B3D29" w:rsidRDefault="005B3D29" w:rsidP="005B3D29">
    <w:pPr>
      <w:pStyle w:val="Header"/>
      <w:tabs>
        <w:tab w:val="clear" w:pos="4680"/>
        <w:tab w:val="clear" w:pos="9360"/>
        <w:tab w:val="left" w:pos="3495"/>
      </w:tabs>
    </w:pPr>
  </w:p>
  <w:p w14:paraId="5A99294E" w14:textId="77777777" w:rsidR="00B26859" w:rsidRDefault="00B26859" w:rsidP="005B3D29">
    <w:pPr>
      <w:pStyle w:val="Header"/>
      <w:tabs>
        <w:tab w:val="clear" w:pos="4680"/>
        <w:tab w:val="clear" w:pos="9360"/>
        <w:tab w:val="left" w:pos="3495"/>
      </w:tabs>
    </w:pPr>
  </w:p>
  <w:p w14:paraId="40D270AC" w14:textId="77777777" w:rsidR="00B26859" w:rsidRDefault="00B26859" w:rsidP="005B3D29">
    <w:pPr>
      <w:pStyle w:val="Header"/>
      <w:tabs>
        <w:tab w:val="clear" w:pos="4680"/>
        <w:tab w:val="clear" w:pos="9360"/>
        <w:tab w:val="left" w:pos="3495"/>
      </w:tabs>
    </w:pPr>
  </w:p>
  <w:p w14:paraId="6439606E" w14:textId="77777777" w:rsidR="005B3D29" w:rsidRDefault="005B3D2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F65DA5" w14:textId="17A4EE7F" w:rsidR="005B3D29" w:rsidRDefault="004E6C70" w:rsidP="005435D6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55F6B49A" wp14:editId="58FF5F31">
          <wp:simplePos x="0" y="0"/>
          <wp:positionH relativeFrom="column">
            <wp:posOffset>-804496</wp:posOffset>
          </wp:positionH>
          <wp:positionV relativeFrom="paragraph">
            <wp:posOffset>-676703</wp:posOffset>
          </wp:positionV>
          <wp:extent cx="7863254" cy="12008532"/>
          <wp:effectExtent l="0" t="0" r="0" b="5715"/>
          <wp:wrapNone/>
          <wp:docPr id="1012955110" name="Picture 1" descr="A blue and black gradient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2955110" name="Picture 1" descr="A blue and black gradient&#10;&#10;AI-generated content may be incorrect.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878612" cy="1203198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435D6">
      <w:rPr>
        <w:noProof/>
      </w:rPr>
      <w:drawing>
        <wp:anchor distT="0" distB="0" distL="114300" distR="114300" simplePos="0" relativeHeight="251661312" behindDoc="0" locked="0" layoutInCell="1" allowOverlap="1" wp14:anchorId="629A97AB" wp14:editId="37F9EFE0">
          <wp:simplePos x="0" y="0"/>
          <wp:positionH relativeFrom="column">
            <wp:posOffset>-238271</wp:posOffset>
          </wp:positionH>
          <wp:positionV relativeFrom="paragraph">
            <wp:posOffset>2728595</wp:posOffset>
          </wp:positionV>
          <wp:extent cx="3507129" cy="1196332"/>
          <wp:effectExtent l="0" t="0" r="0" b="0"/>
          <wp:wrapNone/>
          <wp:docPr id="236478290" name="Picture 2" descr="A black and white logo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30164096" name="Picture 2" descr="A black and white logo&#10;&#10;AI-generated content may be incorrect.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3507129" cy="119633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9374321">
    <w:abstractNumId w:val="8"/>
  </w:num>
  <w:num w:numId="2" w16cid:durableId="1084378894">
    <w:abstractNumId w:val="6"/>
  </w:num>
  <w:num w:numId="3" w16cid:durableId="1924409928">
    <w:abstractNumId w:val="5"/>
  </w:num>
  <w:num w:numId="4" w16cid:durableId="233784193">
    <w:abstractNumId w:val="4"/>
  </w:num>
  <w:num w:numId="5" w16cid:durableId="1749379764">
    <w:abstractNumId w:val="7"/>
  </w:num>
  <w:num w:numId="6" w16cid:durableId="118646310">
    <w:abstractNumId w:val="3"/>
  </w:num>
  <w:num w:numId="7" w16cid:durableId="1727491722">
    <w:abstractNumId w:val="2"/>
  </w:num>
  <w:num w:numId="8" w16cid:durableId="2022001814">
    <w:abstractNumId w:val="1"/>
  </w:num>
  <w:num w:numId="9" w16cid:durableId="155053259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47730"/>
    <w:rsid w:val="00034616"/>
    <w:rsid w:val="0006063C"/>
    <w:rsid w:val="00076023"/>
    <w:rsid w:val="0015074B"/>
    <w:rsid w:val="0029639D"/>
    <w:rsid w:val="0030452D"/>
    <w:rsid w:val="00316399"/>
    <w:rsid w:val="00326F90"/>
    <w:rsid w:val="003E2F03"/>
    <w:rsid w:val="004E6C70"/>
    <w:rsid w:val="005435D6"/>
    <w:rsid w:val="005444FC"/>
    <w:rsid w:val="005B3D29"/>
    <w:rsid w:val="006630B5"/>
    <w:rsid w:val="008A4603"/>
    <w:rsid w:val="00AA1D8D"/>
    <w:rsid w:val="00B26859"/>
    <w:rsid w:val="00B47730"/>
    <w:rsid w:val="00C20FC4"/>
    <w:rsid w:val="00C36DE2"/>
    <w:rsid w:val="00C97CF3"/>
    <w:rsid w:val="00CB0664"/>
    <w:rsid w:val="00F12D96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,"/>
  <w14:docId w14:val="42A4DE1D"/>
  <w14:defaultImageDpi w14:val="300"/>
  <w15:docId w15:val="{97AB26F8-1890-8245-9B31-0BEFB45AF7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26859"/>
    <w:pPr>
      <w:spacing w:after="160"/>
    </w:pPr>
    <w:rPr>
      <w:rFonts w:ascii="Arial" w:hAnsi="Arial"/>
      <w:color w:val="000000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003994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014DC6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014DC6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014DC6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002662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002662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014DC6" w:themeColor="accent1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003994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014DC6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014DC6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014DC6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0000DC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0000DC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014DC6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014DC6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014DC6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002662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002662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014DC6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014DC6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014DC6" w:themeColor="accent1"/>
      </w:pBdr>
      <w:spacing w:before="200" w:after="280"/>
      <w:ind w:left="936" w:right="936"/>
    </w:pPr>
    <w:rPr>
      <w:b/>
      <w:bCs/>
      <w:i/>
      <w:iCs/>
      <w:color w:val="014DC6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014DC6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014DC6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4586F0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4586F0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003994" w:themeColor="accent1" w:themeShade="BF"/>
    </w:rPr>
    <w:tblPr>
      <w:tblStyleRowBandSize w:val="1"/>
      <w:tblStyleColBandSize w:val="1"/>
      <w:tblBorders>
        <w:top w:val="single" w:sz="8" w:space="0" w:color="014DC6" w:themeColor="accent1"/>
        <w:bottom w:val="single" w:sz="8" w:space="0" w:color="014DC6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14DC6" w:themeColor="accent1"/>
          <w:left w:val="nil"/>
          <w:bottom w:val="single" w:sz="8" w:space="0" w:color="014DC6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14DC6" w:themeColor="accent1"/>
          <w:left w:val="nil"/>
          <w:bottom w:val="single" w:sz="8" w:space="0" w:color="014DC6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2CFF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2CFF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115BD6" w:themeColor="accent2" w:themeShade="BF"/>
    </w:rPr>
    <w:tblPr>
      <w:tblStyleRowBandSize w:val="1"/>
      <w:tblStyleColBandSize w:val="1"/>
      <w:tblBorders>
        <w:top w:val="single" w:sz="8" w:space="0" w:color="4586F0" w:themeColor="accent2"/>
        <w:bottom w:val="single" w:sz="8" w:space="0" w:color="4586F0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586F0" w:themeColor="accent2"/>
          <w:left w:val="nil"/>
          <w:bottom w:val="single" w:sz="8" w:space="0" w:color="4586F0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586F0" w:themeColor="accent2"/>
          <w:left w:val="nil"/>
          <w:bottom w:val="single" w:sz="8" w:space="0" w:color="4586F0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1E0FB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1E0FB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3987FD" w:themeColor="accent3" w:themeShade="BF"/>
    </w:rPr>
    <w:tblPr>
      <w:tblStyleRowBandSize w:val="1"/>
      <w:tblStyleColBandSize w:val="1"/>
      <w:tblBorders>
        <w:top w:val="single" w:sz="8" w:space="0" w:color="A1C6FE" w:themeColor="accent3"/>
        <w:bottom w:val="single" w:sz="8" w:space="0" w:color="A1C6FE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1C6FE" w:themeColor="accent3"/>
          <w:left w:val="nil"/>
          <w:bottom w:val="single" w:sz="8" w:space="0" w:color="A1C6FE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1C6FE" w:themeColor="accent3"/>
          <w:left w:val="nil"/>
          <w:bottom w:val="single" w:sz="8" w:space="0" w:color="A1C6FE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7F0FE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7F0FE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9FFF" w:themeColor="accent4" w:themeShade="BF"/>
    </w:rPr>
    <w:tblPr>
      <w:tblStyleRowBandSize w:val="1"/>
      <w:tblStyleColBandSize w:val="1"/>
      <w:tblBorders>
        <w:top w:val="single" w:sz="8" w:space="0" w:color="D5E6FF" w:themeColor="accent4"/>
        <w:bottom w:val="single" w:sz="8" w:space="0" w:color="D5E6FF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5E6FF" w:themeColor="accent4"/>
          <w:left w:val="nil"/>
          <w:bottom w:val="single" w:sz="8" w:space="0" w:color="D5E6FF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5E6FF" w:themeColor="accent4"/>
          <w:left w:val="nil"/>
          <w:bottom w:val="single" w:sz="8" w:space="0" w:color="D5E6FF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4F8FF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4F8FF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0B1B44" w:themeColor="accent5" w:themeShade="BF"/>
    </w:rPr>
    <w:tblPr>
      <w:tblStyleRowBandSize w:val="1"/>
      <w:tblStyleColBandSize w:val="1"/>
      <w:tblBorders>
        <w:top w:val="single" w:sz="8" w:space="0" w:color="0F255B" w:themeColor="accent5"/>
        <w:bottom w:val="single" w:sz="8" w:space="0" w:color="0F255B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F255B" w:themeColor="accent5"/>
          <w:left w:val="nil"/>
          <w:bottom w:val="single" w:sz="8" w:space="0" w:color="0F255B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F255B" w:themeColor="accent5"/>
          <w:left w:val="nil"/>
          <w:bottom w:val="single" w:sz="8" w:space="0" w:color="0F255B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9BDF0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A9BDF0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0092BE" w:themeColor="accent6" w:themeShade="BF"/>
    </w:rPr>
    <w:tblPr>
      <w:tblStyleRowBandSize w:val="1"/>
      <w:tblStyleColBandSize w:val="1"/>
      <w:tblBorders>
        <w:top w:val="single" w:sz="8" w:space="0" w:color="00C5FE" w:themeColor="accent6"/>
        <w:bottom w:val="single" w:sz="8" w:space="0" w:color="00C5FE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C5FE" w:themeColor="accent6"/>
          <w:left w:val="nil"/>
          <w:bottom w:val="single" w:sz="8" w:space="0" w:color="00C5FE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C5FE" w:themeColor="accent6"/>
          <w:left w:val="nil"/>
          <w:bottom w:val="single" w:sz="8" w:space="0" w:color="00C5FE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FF0FF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FF0FF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14DC6" w:themeColor="accent1"/>
        <w:left w:val="single" w:sz="8" w:space="0" w:color="014DC6" w:themeColor="accent1"/>
        <w:bottom w:val="single" w:sz="8" w:space="0" w:color="014DC6" w:themeColor="accent1"/>
        <w:right w:val="single" w:sz="8" w:space="0" w:color="014DC6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14DC6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</w:tcBorders>
      </w:tcPr>
    </w:tblStylePr>
    <w:tblStylePr w:type="band1Horz">
      <w:tblPr/>
      <w:tcPr>
        <w:tcBorders>
          <w:top w:val="single" w:sz="8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586F0" w:themeColor="accent2"/>
        <w:left w:val="single" w:sz="8" w:space="0" w:color="4586F0" w:themeColor="accent2"/>
        <w:bottom w:val="single" w:sz="8" w:space="0" w:color="4586F0" w:themeColor="accent2"/>
        <w:right w:val="single" w:sz="8" w:space="0" w:color="4586F0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586F0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</w:tcBorders>
      </w:tcPr>
    </w:tblStylePr>
    <w:tblStylePr w:type="band1Horz">
      <w:tblPr/>
      <w:tcPr>
        <w:tcBorders>
          <w:top w:val="single" w:sz="8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A1C6FE" w:themeColor="accent3"/>
        <w:left w:val="single" w:sz="8" w:space="0" w:color="A1C6FE" w:themeColor="accent3"/>
        <w:bottom w:val="single" w:sz="8" w:space="0" w:color="A1C6FE" w:themeColor="accent3"/>
        <w:right w:val="single" w:sz="8" w:space="0" w:color="A1C6FE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1C6FE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</w:tcBorders>
      </w:tcPr>
    </w:tblStylePr>
    <w:tblStylePr w:type="band1Horz">
      <w:tblPr/>
      <w:tcPr>
        <w:tcBorders>
          <w:top w:val="single" w:sz="8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D5E6FF" w:themeColor="accent4"/>
        <w:left w:val="single" w:sz="8" w:space="0" w:color="D5E6FF" w:themeColor="accent4"/>
        <w:bottom w:val="single" w:sz="8" w:space="0" w:color="D5E6FF" w:themeColor="accent4"/>
        <w:right w:val="single" w:sz="8" w:space="0" w:color="D5E6FF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5E6FF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</w:tcBorders>
      </w:tcPr>
    </w:tblStylePr>
    <w:tblStylePr w:type="band1Horz">
      <w:tblPr/>
      <w:tcPr>
        <w:tcBorders>
          <w:top w:val="single" w:sz="8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F255B" w:themeColor="accent5"/>
        <w:left w:val="single" w:sz="8" w:space="0" w:color="0F255B" w:themeColor="accent5"/>
        <w:bottom w:val="single" w:sz="8" w:space="0" w:color="0F255B" w:themeColor="accent5"/>
        <w:right w:val="single" w:sz="8" w:space="0" w:color="0F255B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F255B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</w:tcBorders>
      </w:tcPr>
    </w:tblStylePr>
    <w:tblStylePr w:type="band1Horz">
      <w:tblPr/>
      <w:tcPr>
        <w:tcBorders>
          <w:top w:val="single" w:sz="8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C5FE" w:themeColor="accent6"/>
        <w:left w:val="single" w:sz="8" w:space="0" w:color="00C5FE" w:themeColor="accent6"/>
        <w:bottom w:val="single" w:sz="8" w:space="0" w:color="00C5FE" w:themeColor="accent6"/>
        <w:right w:val="single" w:sz="8" w:space="0" w:color="00C5FE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C5FE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</w:tcBorders>
      </w:tcPr>
    </w:tblStylePr>
    <w:tblStylePr w:type="band1Horz">
      <w:tblPr/>
      <w:tcPr>
        <w:tcBorders>
          <w:top w:val="single" w:sz="8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14DC6" w:themeColor="accent1"/>
        <w:left w:val="single" w:sz="8" w:space="0" w:color="014DC6" w:themeColor="accent1"/>
        <w:bottom w:val="single" w:sz="8" w:space="0" w:color="014DC6" w:themeColor="accent1"/>
        <w:right w:val="single" w:sz="8" w:space="0" w:color="014DC6" w:themeColor="accent1"/>
        <w:insideH w:val="single" w:sz="8" w:space="0" w:color="014DC6" w:themeColor="accent1"/>
        <w:insideV w:val="single" w:sz="8" w:space="0" w:color="014DC6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14DC6" w:themeColor="accent1"/>
          <w:left w:val="single" w:sz="8" w:space="0" w:color="014DC6" w:themeColor="accent1"/>
          <w:bottom w:val="single" w:sz="18" w:space="0" w:color="014DC6" w:themeColor="accent1"/>
          <w:right w:val="single" w:sz="8" w:space="0" w:color="014DC6" w:themeColor="accent1"/>
          <w:insideH w:val="nil"/>
          <w:insideV w:val="single" w:sz="8" w:space="0" w:color="014DC6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  <w:insideH w:val="nil"/>
          <w:insideV w:val="single" w:sz="8" w:space="0" w:color="014DC6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</w:tcBorders>
      </w:tcPr>
    </w:tblStylePr>
    <w:tblStylePr w:type="band1Vert">
      <w:tblPr/>
      <w:tcPr>
        <w:tcBorders>
          <w:top w:val="single" w:sz="8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</w:tcBorders>
        <w:shd w:val="clear" w:color="auto" w:fill="B2CFFE" w:themeFill="accent1" w:themeFillTint="3F"/>
      </w:tcPr>
    </w:tblStylePr>
    <w:tblStylePr w:type="band1Horz">
      <w:tblPr/>
      <w:tcPr>
        <w:tcBorders>
          <w:top w:val="single" w:sz="8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  <w:insideV w:val="single" w:sz="8" w:space="0" w:color="014DC6" w:themeColor="accent1"/>
        </w:tcBorders>
        <w:shd w:val="clear" w:color="auto" w:fill="B2CFFE" w:themeFill="accent1" w:themeFillTint="3F"/>
      </w:tcPr>
    </w:tblStylePr>
    <w:tblStylePr w:type="band2Horz">
      <w:tblPr/>
      <w:tcPr>
        <w:tcBorders>
          <w:top w:val="single" w:sz="8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  <w:insideV w:val="single" w:sz="8" w:space="0" w:color="014DC6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586F0" w:themeColor="accent2"/>
        <w:left w:val="single" w:sz="8" w:space="0" w:color="4586F0" w:themeColor="accent2"/>
        <w:bottom w:val="single" w:sz="8" w:space="0" w:color="4586F0" w:themeColor="accent2"/>
        <w:right w:val="single" w:sz="8" w:space="0" w:color="4586F0" w:themeColor="accent2"/>
        <w:insideH w:val="single" w:sz="8" w:space="0" w:color="4586F0" w:themeColor="accent2"/>
        <w:insideV w:val="single" w:sz="8" w:space="0" w:color="4586F0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586F0" w:themeColor="accent2"/>
          <w:left w:val="single" w:sz="8" w:space="0" w:color="4586F0" w:themeColor="accent2"/>
          <w:bottom w:val="single" w:sz="18" w:space="0" w:color="4586F0" w:themeColor="accent2"/>
          <w:right w:val="single" w:sz="8" w:space="0" w:color="4586F0" w:themeColor="accent2"/>
          <w:insideH w:val="nil"/>
          <w:insideV w:val="single" w:sz="8" w:space="0" w:color="4586F0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  <w:insideH w:val="nil"/>
          <w:insideV w:val="single" w:sz="8" w:space="0" w:color="4586F0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</w:tcBorders>
      </w:tcPr>
    </w:tblStylePr>
    <w:tblStylePr w:type="band1Vert">
      <w:tblPr/>
      <w:tcPr>
        <w:tcBorders>
          <w:top w:val="single" w:sz="8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</w:tcBorders>
        <w:shd w:val="clear" w:color="auto" w:fill="D1E0FB" w:themeFill="accent2" w:themeFillTint="3F"/>
      </w:tcPr>
    </w:tblStylePr>
    <w:tblStylePr w:type="band1Horz">
      <w:tblPr/>
      <w:tcPr>
        <w:tcBorders>
          <w:top w:val="single" w:sz="8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  <w:insideV w:val="single" w:sz="8" w:space="0" w:color="4586F0" w:themeColor="accent2"/>
        </w:tcBorders>
        <w:shd w:val="clear" w:color="auto" w:fill="D1E0FB" w:themeFill="accent2" w:themeFillTint="3F"/>
      </w:tcPr>
    </w:tblStylePr>
    <w:tblStylePr w:type="band2Horz">
      <w:tblPr/>
      <w:tcPr>
        <w:tcBorders>
          <w:top w:val="single" w:sz="8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  <w:insideV w:val="single" w:sz="8" w:space="0" w:color="4586F0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A1C6FE" w:themeColor="accent3"/>
        <w:left w:val="single" w:sz="8" w:space="0" w:color="A1C6FE" w:themeColor="accent3"/>
        <w:bottom w:val="single" w:sz="8" w:space="0" w:color="A1C6FE" w:themeColor="accent3"/>
        <w:right w:val="single" w:sz="8" w:space="0" w:color="A1C6FE" w:themeColor="accent3"/>
        <w:insideH w:val="single" w:sz="8" w:space="0" w:color="A1C6FE" w:themeColor="accent3"/>
        <w:insideV w:val="single" w:sz="8" w:space="0" w:color="A1C6FE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1C6FE" w:themeColor="accent3"/>
          <w:left w:val="single" w:sz="8" w:space="0" w:color="A1C6FE" w:themeColor="accent3"/>
          <w:bottom w:val="single" w:sz="18" w:space="0" w:color="A1C6FE" w:themeColor="accent3"/>
          <w:right w:val="single" w:sz="8" w:space="0" w:color="A1C6FE" w:themeColor="accent3"/>
          <w:insideH w:val="nil"/>
          <w:insideV w:val="single" w:sz="8" w:space="0" w:color="A1C6FE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  <w:insideH w:val="nil"/>
          <w:insideV w:val="single" w:sz="8" w:space="0" w:color="A1C6FE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</w:tcBorders>
      </w:tcPr>
    </w:tblStylePr>
    <w:tblStylePr w:type="band1Vert">
      <w:tblPr/>
      <w:tcPr>
        <w:tcBorders>
          <w:top w:val="single" w:sz="8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</w:tcBorders>
        <w:shd w:val="clear" w:color="auto" w:fill="E7F0FE" w:themeFill="accent3" w:themeFillTint="3F"/>
      </w:tcPr>
    </w:tblStylePr>
    <w:tblStylePr w:type="band1Horz">
      <w:tblPr/>
      <w:tcPr>
        <w:tcBorders>
          <w:top w:val="single" w:sz="8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  <w:insideV w:val="single" w:sz="8" w:space="0" w:color="A1C6FE" w:themeColor="accent3"/>
        </w:tcBorders>
        <w:shd w:val="clear" w:color="auto" w:fill="E7F0FE" w:themeFill="accent3" w:themeFillTint="3F"/>
      </w:tcPr>
    </w:tblStylePr>
    <w:tblStylePr w:type="band2Horz">
      <w:tblPr/>
      <w:tcPr>
        <w:tcBorders>
          <w:top w:val="single" w:sz="8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  <w:insideV w:val="single" w:sz="8" w:space="0" w:color="A1C6FE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D5E6FF" w:themeColor="accent4"/>
        <w:left w:val="single" w:sz="8" w:space="0" w:color="D5E6FF" w:themeColor="accent4"/>
        <w:bottom w:val="single" w:sz="8" w:space="0" w:color="D5E6FF" w:themeColor="accent4"/>
        <w:right w:val="single" w:sz="8" w:space="0" w:color="D5E6FF" w:themeColor="accent4"/>
        <w:insideH w:val="single" w:sz="8" w:space="0" w:color="D5E6FF" w:themeColor="accent4"/>
        <w:insideV w:val="single" w:sz="8" w:space="0" w:color="D5E6FF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5E6FF" w:themeColor="accent4"/>
          <w:left w:val="single" w:sz="8" w:space="0" w:color="D5E6FF" w:themeColor="accent4"/>
          <w:bottom w:val="single" w:sz="18" w:space="0" w:color="D5E6FF" w:themeColor="accent4"/>
          <w:right w:val="single" w:sz="8" w:space="0" w:color="D5E6FF" w:themeColor="accent4"/>
          <w:insideH w:val="nil"/>
          <w:insideV w:val="single" w:sz="8" w:space="0" w:color="D5E6FF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  <w:insideH w:val="nil"/>
          <w:insideV w:val="single" w:sz="8" w:space="0" w:color="D5E6FF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</w:tcBorders>
      </w:tcPr>
    </w:tblStylePr>
    <w:tblStylePr w:type="band1Vert">
      <w:tblPr/>
      <w:tcPr>
        <w:tcBorders>
          <w:top w:val="single" w:sz="8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</w:tcBorders>
        <w:shd w:val="clear" w:color="auto" w:fill="F4F8FF" w:themeFill="accent4" w:themeFillTint="3F"/>
      </w:tcPr>
    </w:tblStylePr>
    <w:tblStylePr w:type="band1Horz">
      <w:tblPr/>
      <w:tcPr>
        <w:tcBorders>
          <w:top w:val="single" w:sz="8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  <w:insideV w:val="single" w:sz="8" w:space="0" w:color="D5E6FF" w:themeColor="accent4"/>
        </w:tcBorders>
        <w:shd w:val="clear" w:color="auto" w:fill="F4F8FF" w:themeFill="accent4" w:themeFillTint="3F"/>
      </w:tcPr>
    </w:tblStylePr>
    <w:tblStylePr w:type="band2Horz">
      <w:tblPr/>
      <w:tcPr>
        <w:tcBorders>
          <w:top w:val="single" w:sz="8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  <w:insideV w:val="single" w:sz="8" w:space="0" w:color="D5E6FF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F255B" w:themeColor="accent5"/>
        <w:left w:val="single" w:sz="8" w:space="0" w:color="0F255B" w:themeColor="accent5"/>
        <w:bottom w:val="single" w:sz="8" w:space="0" w:color="0F255B" w:themeColor="accent5"/>
        <w:right w:val="single" w:sz="8" w:space="0" w:color="0F255B" w:themeColor="accent5"/>
        <w:insideH w:val="single" w:sz="8" w:space="0" w:color="0F255B" w:themeColor="accent5"/>
        <w:insideV w:val="single" w:sz="8" w:space="0" w:color="0F255B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F255B" w:themeColor="accent5"/>
          <w:left w:val="single" w:sz="8" w:space="0" w:color="0F255B" w:themeColor="accent5"/>
          <w:bottom w:val="single" w:sz="18" w:space="0" w:color="0F255B" w:themeColor="accent5"/>
          <w:right w:val="single" w:sz="8" w:space="0" w:color="0F255B" w:themeColor="accent5"/>
          <w:insideH w:val="nil"/>
          <w:insideV w:val="single" w:sz="8" w:space="0" w:color="0F255B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  <w:insideH w:val="nil"/>
          <w:insideV w:val="single" w:sz="8" w:space="0" w:color="0F255B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</w:tcBorders>
      </w:tcPr>
    </w:tblStylePr>
    <w:tblStylePr w:type="band1Vert">
      <w:tblPr/>
      <w:tcPr>
        <w:tcBorders>
          <w:top w:val="single" w:sz="8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</w:tcBorders>
        <w:shd w:val="clear" w:color="auto" w:fill="A9BDF0" w:themeFill="accent5" w:themeFillTint="3F"/>
      </w:tcPr>
    </w:tblStylePr>
    <w:tblStylePr w:type="band1Horz">
      <w:tblPr/>
      <w:tcPr>
        <w:tcBorders>
          <w:top w:val="single" w:sz="8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  <w:insideV w:val="single" w:sz="8" w:space="0" w:color="0F255B" w:themeColor="accent5"/>
        </w:tcBorders>
        <w:shd w:val="clear" w:color="auto" w:fill="A9BDF0" w:themeFill="accent5" w:themeFillTint="3F"/>
      </w:tcPr>
    </w:tblStylePr>
    <w:tblStylePr w:type="band2Horz">
      <w:tblPr/>
      <w:tcPr>
        <w:tcBorders>
          <w:top w:val="single" w:sz="8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  <w:insideV w:val="single" w:sz="8" w:space="0" w:color="0F255B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C5FE" w:themeColor="accent6"/>
        <w:left w:val="single" w:sz="8" w:space="0" w:color="00C5FE" w:themeColor="accent6"/>
        <w:bottom w:val="single" w:sz="8" w:space="0" w:color="00C5FE" w:themeColor="accent6"/>
        <w:right w:val="single" w:sz="8" w:space="0" w:color="00C5FE" w:themeColor="accent6"/>
        <w:insideH w:val="single" w:sz="8" w:space="0" w:color="00C5FE" w:themeColor="accent6"/>
        <w:insideV w:val="single" w:sz="8" w:space="0" w:color="00C5FE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C5FE" w:themeColor="accent6"/>
          <w:left w:val="single" w:sz="8" w:space="0" w:color="00C5FE" w:themeColor="accent6"/>
          <w:bottom w:val="single" w:sz="18" w:space="0" w:color="00C5FE" w:themeColor="accent6"/>
          <w:right w:val="single" w:sz="8" w:space="0" w:color="00C5FE" w:themeColor="accent6"/>
          <w:insideH w:val="nil"/>
          <w:insideV w:val="single" w:sz="8" w:space="0" w:color="00C5FE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  <w:insideH w:val="nil"/>
          <w:insideV w:val="single" w:sz="8" w:space="0" w:color="00C5FE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</w:tcBorders>
      </w:tcPr>
    </w:tblStylePr>
    <w:tblStylePr w:type="band1Vert">
      <w:tblPr/>
      <w:tcPr>
        <w:tcBorders>
          <w:top w:val="single" w:sz="8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</w:tcBorders>
        <w:shd w:val="clear" w:color="auto" w:fill="BFF0FF" w:themeFill="accent6" w:themeFillTint="3F"/>
      </w:tcPr>
    </w:tblStylePr>
    <w:tblStylePr w:type="band1Horz">
      <w:tblPr/>
      <w:tcPr>
        <w:tcBorders>
          <w:top w:val="single" w:sz="8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  <w:insideV w:val="single" w:sz="8" w:space="0" w:color="00C5FE" w:themeColor="accent6"/>
        </w:tcBorders>
        <w:shd w:val="clear" w:color="auto" w:fill="BFF0FF" w:themeFill="accent6" w:themeFillTint="3F"/>
      </w:tcPr>
    </w:tblStylePr>
    <w:tblStylePr w:type="band2Horz">
      <w:tblPr/>
      <w:tcPr>
        <w:tcBorders>
          <w:top w:val="single" w:sz="8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  <w:insideV w:val="single" w:sz="8" w:space="0" w:color="00C5FE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176FFD" w:themeColor="accent1" w:themeTint="BF"/>
        <w:left w:val="single" w:sz="8" w:space="0" w:color="176FFD" w:themeColor="accent1" w:themeTint="BF"/>
        <w:bottom w:val="single" w:sz="8" w:space="0" w:color="176FFD" w:themeColor="accent1" w:themeTint="BF"/>
        <w:right w:val="single" w:sz="8" w:space="0" w:color="176FFD" w:themeColor="accent1" w:themeTint="BF"/>
        <w:insideH w:val="single" w:sz="8" w:space="0" w:color="176FF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176FFD" w:themeColor="accent1" w:themeTint="BF"/>
          <w:left w:val="single" w:sz="8" w:space="0" w:color="176FFD" w:themeColor="accent1" w:themeTint="BF"/>
          <w:bottom w:val="single" w:sz="8" w:space="0" w:color="176FFD" w:themeColor="accent1" w:themeTint="BF"/>
          <w:right w:val="single" w:sz="8" w:space="0" w:color="176FFD" w:themeColor="accent1" w:themeTint="BF"/>
          <w:insideH w:val="nil"/>
          <w:insideV w:val="nil"/>
        </w:tcBorders>
        <w:shd w:val="clear" w:color="auto" w:fill="014DC6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76FFD" w:themeColor="accent1" w:themeTint="BF"/>
          <w:left w:val="single" w:sz="8" w:space="0" w:color="176FFD" w:themeColor="accent1" w:themeTint="BF"/>
          <w:bottom w:val="single" w:sz="8" w:space="0" w:color="176FFD" w:themeColor="accent1" w:themeTint="BF"/>
          <w:right w:val="single" w:sz="8" w:space="0" w:color="176FF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2CFF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2CFF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3A3F3" w:themeColor="accent2" w:themeTint="BF"/>
        <w:left w:val="single" w:sz="8" w:space="0" w:color="73A3F3" w:themeColor="accent2" w:themeTint="BF"/>
        <w:bottom w:val="single" w:sz="8" w:space="0" w:color="73A3F3" w:themeColor="accent2" w:themeTint="BF"/>
        <w:right w:val="single" w:sz="8" w:space="0" w:color="73A3F3" w:themeColor="accent2" w:themeTint="BF"/>
        <w:insideH w:val="single" w:sz="8" w:space="0" w:color="73A3F3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3A3F3" w:themeColor="accent2" w:themeTint="BF"/>
          <w:left w:val="single" w:sz="8" w:space="0" w:color="73A3F3" w:themeColor="accent2" w:themeTint="BF"/>
          <w:bottom w:val="single" w:sz="8" w:space="0" w:color="73A3F3" w:themeColor="accent2" w:themeTint="BF"/>
          <w:right w:val="single" w:sz="8" w:space="0" w:color="73A3F3" w:themeColor="accent2" w:themeTint="BF"/>
          <w:insideH w:val="nil"/>
          <w:insideV w:val="nil"/>
        </w:tcBorders>
        <w:shd w:val="clear" w:color="auto" w:fill="4586F0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3A3F3" w:themeColor="accent2" w:themeTint="BF"/>
          <w:left w:val="single" w:sz="8" w:space="0" w:color="73A3F3" w:themeColor="accent2" w:themeTint="BF"/>
          <w:bottom w:val="single" w:sz="8" w:space="0" w:color="73A3F3" w:themeColor="accent2" w:themeTint="BF"/>
          <w:right w:val="single" w:sz="8" w:space="0" w:color="73A3F3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1E0FB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1E0FB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8D4FE" w:themeColor="accent3" w:themeTint="BF"/>
        <w:left w:val="single" w:sz="8" w:space="0" w:color="B8D4FE" w:themeColor="accent3" w:themeTint="BF"/>
        <w:bottom w:val="single" w:sz="8" w:space="0" w:color="B8D4FE" w:themeColor="accent3" w:themeTint="BF"/>
        <w:right w:val="single" w:sz="8" w:space="0" w:color="B8D4FE" w:themeColor="accent3" w:themeTint="BF"/>
        <w:insideH w:val="single" w:sz="8" w:space="0" w:color="B8D4FE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8D4FE" w:themeColor="accent3" w:themeTint="BF"/>
          <w:left w:val="single" w:sz="8" w:space="0" w:color="B8D4FE" w:themeColor="accent3" w:themeTint="BF"/>
          <w:bottom w:val="single" w:sz="8" w:space="0" w:color="B8D4FE" w:themeColor="accent3" w:themeTint="BF"/>
          <w:right w:val="single" w:sz="8" w:space="0" w:color="B8D4FE" w:themeColor="accent3" w:themeTint="BF"/>
          <w:insideH w:val="nil"/>
          <w:insideV w:val="nil"/>
        </w:tcBorders>
        <w:shd w:val="clear" w:color="auto" w:fill="A1C6FE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8D4FE" w:themeColor="accent3" w:themeTint="BF"/>
          <w:left w:val="single" w:sz="8" w:space="0" w:color="B8D4FE" w:themeColor="accent3" w:themeTint="BF"/>
          <w:bottom w:val="single" w:sz="8" w:space="0" w:color="B8D4FE" w:themeColor="accent3" w:themeTint="BF"/>
          <w:right w:val="single" w:sz="8" w:space="0" w:color="B8D4FE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F0FE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7F0FE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DFECFF" w:themeColor="accent4" w:themeTint="BF"/>
        <w:left w:val="single" w:sz="8" w:space="0" w:color="DFECFF" w:themeColor="accent4" w:themeTint="BF"/>
        <w:bottom w:val="single" w:sz="8" w:space="0" w:color="DFECFF" w:themeColor="accent4" w:themeTint="BF"/>
        <w:right w:val="single" w:sz="8" w:space="0" w:color="DFECFF" w:themeColor="accent4" w:themeTint="BF"/>
        <w:insideH w:val="single" w:sz="8" w:space="0" w:color="DFECFF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DFECFF" w:themeColor="accent4" w:themeTint="BF"/>
          <w:left w:val="single" w:sz="8" w:space="0" w:color="DFECFF" w:themeColor="accent4" w:themeTint="BF"/>
          <w:bottom w:val="single" w:sz="8" w:space="0" w:color="DFECFF" w:themeColor="accent4" w:themeTint="BF"/>
          <w:right w:val="single" w:sz="8" w:space="0" w:color="DFECFF" w:themeColor="accent4" w:themeTint="BF"/>
          <w:insideH w:val="nil"/>
          <w:insideV w:val="nil"/>
        </w:tcBorders>
        <w:shd w:val="clear" w:color="auto" w:fill="D5E6FF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FECFF" w:themeColor="accent4" w:themeTint="BF"/>
          <w:left w:val="single" w:sz="8" w:space="0" w:color="DFECFF" w:themeColor="accent4" w:themeTint="BF"/>
          <w:bottom w:val="single" w:sz="8" w:space="0" w:color="DFECFF" w:themeColor="accent4" w:themeTint="BF"/>
          <w:right w:val="single" w:sz="8" w:space="0" w:color="DFECFF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4F8FF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4F8FF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1D47B1" w:themeColor="accent5" w:themeTint="BF"/>
        <w:left w:val="single" w:sz="8" w:space="0" w:color="1D47B1" w:themeColor="accent5" w:themeTint="BF"/>
        <w:bottom w:val="single" w:sz="8" w:space="0" w:color="1D47B1" w:themeColor="accent5" w:themeTint="BF"/>
        <w:right w:val="single" w:sz="8" w:space="0" w:color="1D47B1" w:themeColor="accent5" w:themeTint="BF"/>
        <w:insideH w:val="single" w:sz="8" w:space="0" w:color="1D47B1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1D47B1" w:themeColor="accent5" w:themeTint="BF"/>
          <w:left w:val="single" w:sz="8" w:space="0" w:color="1D47B1" w:themeColor="accent5" w:themeTint="BF"/>
          <w:bottom w:val="single" w:sz="8" w:space="0" w:color="1D47B1" w:themeColor="accent5" w:themeTint="BF"/>
          <w:right w:val="single" w:sz="8" w:space="0" w:color="1D47B1" w:themeColor="accent5" w:themeTint="BF"/>
          <w:insideH w:val="nil"/>
          <w:insideV w:val="nil"/>
        </w:tcBorders>
        <w:shd w:val="clear" w:color="auto" w:fill="0F255B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D47B1" w:themeColor="accent5" w:themeTint="BF"/>
          <w:left w:val="single" w:sz="8" w:space="0" w:color="1D47B1" w:themeColor="accent5" w:themeTint="BF"/>
          <w:bottom w:val="single" w:sz="8" w:space="0" w:color="1D47B1" w:themeColor="accent5" w:themeTint="BF"/>
          <w:right w:val="single" w:sz="8" w:space="0" w:color="1D47B1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9BDF0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A9BDF0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3FD3FF" w:themeColor="accent6" w:themeTint="BF"/>
        <w:left w:val="single" w:sz="8" w:space="0" w:color="3FD3FF" w:themeColor="accent6" w:themeTint="BF"/>
        <w:bottom w:val="single" w:sz="8" w:space="0" w:color="3FD3FF" w:themeColor="accent6" w:themeTint="BF"/>
        <w:right w:val="single" w:sz="8" w:space="0" w:color="3FD3FF" w:themeColor="accent6" w:themeTint="BF"/>
        <w:insideH w:val="single" w:sz="8" w:space="0" w:color="3FD3FF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3FD3FF" w:themeColor="accent6" w:themeTint="BF"/>
          <w:left w:val="single" w:sz="8" w:space="0" w:color="3FD3FF" w:themeColor="accent6" w:themeTint="BF"/>
          <w:bottom w:val="single" w:sz="8" w:space="0" w:color="3FD3FF" w:themeColor="accent6" w:themeTint="BF"/>
          <w:right w:val="single" w:sz="8" w:space="0" w:color="3FD3FF" w:themeColor="accent6" w:themeTint="BF"/>
          <w:insideH w:val="nil"/>
          <w:insideV w:val="nil"/>
        </w:tcBorders>
        <w:shd w:val="clear" w:color="auto" w:fill="00C5FE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3FD3FF" w:themeColor="accent6" w:themeTint="BF"/>
          <w:left w:val="single" w:sz="8" w:space="0" w:color="3FD3FF" w:themeColor="accent6" w:themeTint="BF"/>
          <w:bottom w:val="single" w:sz="8" w:space="0" w:color="3FD3FF" w:themeColor="accent6" w:themeTint="BF"/>
          <w:right w:val="single" w:sz="8" w:space="0" w:color="3FD3FF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F0FF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FF0FF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14DC6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14DC6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14DC6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586F0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586F0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586F0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1C6FE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1C6FE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1C6FE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D5E6FF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D5E6FF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5E6FF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F255B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F255B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F255B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C5FE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C5FE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C5FE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2728FF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14DC6" w:themeColor="accent1"/>
        <w:bottom w:val="single" w:sz="8" w:space="0" w:color="014DC6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14DC6" w:themeColor="accent1"/>
        </w:tcBorders>
      </w:tcPr>
    </w:tblStylePr>
    <w:tblStylePr w:type="lastRow">
      <w:rPr>
        <w:b/>
        <w:bCs/>
        <w:color w:val="2728FF" w:themeColor="text2"/>
      </w:rPr>
      <w:tblPr/>
      <w:tcPr>
        <w:tcBorders>
          <w:top w:val="single" w:sz="8" w:space="0" w:color="014DC6" w:themeColor="accent1"/>
          <w:bottom w:val="single" w:sz="8" w:space="0" w:color="014DC6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14DC6" w:themeColor="accent1"/>
          <w:bottom w:val="single" w:sz="8" w:space="0" w:color="014DC6" w:themeColor="accent1"/>
        </w:tcBorders>
      </w:tcPr>
    </w:tblStylePr>
    <w:tblStylePr w:type="band1Vert">
      <w:tblPr/>
      <w:tcPr>
        <w:shd w:val="clear" w:color="auto" w:fill="B2CFFE" w:themeFill="accent1" w:themeFillTint="3F"/>
      </w:tcPr>
    </w:tblStylePr>
    <w:tblStylePr w:type="band1Horz">
      <w:tblPr/>
      <w:tcPr>
        <w:shd w:val="clear" w:color="auto" w:fill="B2CFF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586F0" w:themeColor="accent2"/>
        <w:bottom w:val="single" w:sz="8" w:space="0" w:color="4586F0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586F0" w:themeColor="accent2"/>
        </w:tcBorders>
      </w:tcPr>
    </w:tblStylePr>
    <w:tblStylePr w:type="lastRow">
      <w:rPr>
        <w:b/>
        <w:bCs/>
        <w:color w:val="2728FF" w:themeColor="text2"/>
      </w:rPr>
      <w:tblPr/>
      <w:tcPr>
        <w:tcBorders>
          <w:top w:val="single" w:sz="8" w:space="0" w:color="4586F0" w:themeColor="accent2"/>
          <w:bottom w:val="single" w:sz="8" w:space="0" w:color="4586F0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586F0" w:themeColor="accent2"/>
          <w:bottom w:val="single" w:sz="8" w:space="0" w:color="4586F0" w:themeColor="accent2"/>
        </w:tcBorders>
      </w:tcPr>
    </w:tblStylePr>
    <w:tblStylePr w:type="band1Vert">
      <w:tblPr/>
      <w:tcPr>
        <w:shd w:val="clear" w:color="auto" w:fill="D1E0FB" w:themeFill="accent2" w:themeFillTint="3F"/>
      </w:tcPr>
    </w:tblStylePr>
    <w:tblStylePr w:type="band1Horz">
      <w:tblPr/>
      <w:tcPr>
        <w:shd w:val="clear" w:color="auto" w:fill="D1E0FB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A1C6FE" w:themeColor="accent3"/>
        <w:bottom w:val="single" w:sz="8" w:space="0" w:color="A1C6FE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1C6FE" w:themeColor="accent3"/>
        </w:tcBorders>
      </w:tcPr>
    </w:tblStylePr>
    <w:tblStylePr w:type="lastRow">
      <w:rPr>
        <w:b/>
        <w:bCs/>
        <w:color w:val="2728FF" w:themeColor="text2"/>
      </w:rPr>
      <w:tblPr/>
      <w:tcPr>
        <w:tcBorders>
          <w:top w:val="single" w:sz="8" w:space="0" w:color="A1C6FE" w:themeColor="accent3"/>
          <w:bottom w:val="single" w:sz="8" w:space="0" w:color="A1C6FE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1C6FE" w:themeColor="accent3"/>
          <w:bottom w:val="single" w:sz="8" w:space="0" w:color="A1C6FE" w:themeColor="accent3"/>
        </w:tcBorders>
      </w:tcPr>
    </w:tblStylePr>
    <w:tblStylePr w:type="band1Vert">
      <w:tblPr/>
      <w:tcPr>
        <w:shd w:val="clear" w:color="auto" w:fill="E7F0FE" w:themeFill="accent3" w:themeFillTint="3F"/>
      </w:tcPr>
    </w:tblStylePr>
    <w:tblStylePr w:type="band1Horz">
      <w:tblPr/>
      <w:tcPr>
        <w:shd w:val="clear" w:color="auto" w:fill="E7F0FE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D5E6FF" w:themeColor="accent4"/>
        <w:bottom w:val="single" w:sz="8" w:space="0" w:color="D5E6FF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D5E6FF" w:themeColor="accent4"/>
        </w:tcBorders>
      </w:tcPr>
    </w:tblStylePr>
    <w:tblStylePr w:type="lastRow">
      <w:rPr>
        <w:b/>
        <w:bCs/>
        <w:color w:val="2728FF" w:themeColor="text2"/>
      </w:rPr>
      <w:tblPr/>
      <w:tcPr>
        <w:tcBorders>
          <w:top w:val="single" w:sz="8" w:space="0" w:color="D5E6FF" w:themeColor="accent4"/>
          <w:bottom w:val="single" w:sz="8" w:space="0" w:color="D5E6FF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D5E6FF" w:themeColor="accent4"/>
          <w:bottom w:val="single" w:sz="8" w:space="0" w:color="D5E6FF" w:themeColor="accent4"/>
        </w:tcBorders>
      </w:tcPr>
    </w:tblStylePr>
    <w:tblStylePr w:type="band1Vert">
      <w:tblPr/>
      <w:tcPr>
        <w:shd w:val="clear" w:color="auto" w:fill="F4F8FF" w:themeFill="accent4" w:themeFillTint="3F"/>
      </w:tcPr>
    </w:tblStylePr>
    <w:tblStylePr w:type="band1Horz">
      <w:tblPr/>
      <w:tcPr>
        <w:shd w:val="clear" w:color="auto" w:fill="F4F8FF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F255B" w:themeColor="accent5"/>
        <w:bottom w:val="single" w:sz="8" w:space="0" w:color="0F255B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F255B" w:themeColor="accent5"/>
        </w:tcBorders>
      </w:tcPr>
    </w:tblStylePr>
    <w:tblStylePr w:type="lastRow">
      <w:rPr>
        <w:b/>
        <w:bCs/>
        <w:color w:val="2728FF" w:themeColor="text2"/>
      </w:rPr>
      <w:tblPr/>
      <w:tcPr>
        <w:tcBorders>
          <w:top w:val="single" w:sz="8" w:space="0" w:color="0F255B" w:themeColor="accent5"/>
          <w:bottom w:val="single" w:sz="8" w:space="0" w:color="0F255B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F255B" w:themeColor="accent5"/>
          <w:bottom w:val="single" w:sz="8" w:space="0" w:color="0F255B" w:themeColor="accent5"/>
        </w:tcBorders>
      </w:tcPr>
    </w:tblStylePr>
    <w:tblStylePr w:type="band1Vert">
      <w:tblPr/>
      <w:tcPr>
        <w:shd w:val="clear" w:color="auto" w:fill="A9BDF0" w:themeFill="accent5" w:themeFillTint="3F"/>
      </w:tcPr>
    </w:tblStylePr>
    <w:tblStylePr w:type="band1Horz">
      <w:tblPr/>
      <w:tcPr>
        <w:shd w:val="clear" w:color="auto" w:fill="A9BDF0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C5FE" w:themeColor="accent6"/>
        <w:bottom w:val="single" w:sz="8" w:space="0" w:color="00C5FE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C5FE" w:themeColor="accent6"/>
        </w:tcBorders>
      </w:tcPr>
    </w:tblStylePr>
    <w:tblStylePr w:type="lastRow">
      <w:rPr>
        <w:b/>
        <w:bCs/>
        <w:color w:val="2728FF" w:themeColor="text2"/>
      </w:rPr>
      <w:tblPr/>
      <w:tcPr>
        <w:tcBorders>
          <w:top w:val="single" w:sz="8" w:space="0" w:color="00C5FE" w:themeColor="accent6"/>
          <w:bottom w:val="single" w:sz="8" w:space="0" w:color="00C5FE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C5FE" w:themeColor="accent6"/>
          <w:bottom w:val="single" w:sz="8" w:space="0" w:color="00C5FE" w:themeColor="accent6"/>
        </w:tcBorders>
      </w:tcPr>
    </w:tblStylePr>
    <w:tblStylePr w:type="band1Vert">
      <w:tblPr/>
      <w:tcPr>
        <w:shd w:val="clear" w:color="auto" w:fill="BFF0FF" w:themeFill="accent6" w:themeFillTint="3F"/>
      </w:tcPr>
    </w:tblStylePr>
    <w:tblStylePr w:type="band1Horz">
      <w:tblPr/>
      <w:tcPr>
        <w:shd w:val="clear" w:color="auto" w:fill="BFF0FF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14DC6" w:themeColor="accent1"/>
        <w:left w:val="single" w:sz="8" w:space="0" w:color="014DC6" w:themeColor="accent1"/>
        <w:bottom w:val="single" w:sz="8" w:space="0" w:color="014DC6" w:themeColor="accent1"/>
        <w:right w:val="single" w:sz="8" w:space="0" w:color="014DC6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14DC6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14DC6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14DC6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14DC6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2CFF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2CFF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586F0" w:themeColor="accent2"/>
        <w:left w:val="single" w:sz="8" w:space="0" w:color="4586F0" w:themeColor="accent2"/>
        <w:bottom w:val="single" w:sz="8" w:space="0" w:color="4586F0" w:themeColor="accent2"/>
        <w:right w:val="single" w:sz="8" w:space="0" w:color="4586F0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586F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586F0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586F0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586F0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1E0FB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1E0FB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A1C6FE" w:themeColor="accent3"/>
        <w:left w:val="single" w:sz="8" w:space="0" w:color="A1C6FE" w:themeColor="accent3"/>
        <w:bottom w:val="single" w:sz="8" w:space="0" w:color="A1C6FE" w:themeColor="accent3"/>
        <w:right w:val="single" w:sz="8" w:space="0" w:color="A1C6FE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1C6FE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A1C6FE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1C6FE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1C6FE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7F0FE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7F0FE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D5E6FF" w:themeColor="accent4"/>
        <w:left w:val="single" w:sz="8" w:space="0" w:color="D5E6FF" w:themeColor="accent4"/>
        <w:bottom w:val="single" w:sz="8" w:space="0" w:color="D5E6FF" w:themeColor="accent4"/>
        <w:right w:val="single" w:sz="8" w:space="0" w:color="D5E6FF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D5E6FF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D5E6FF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D5E6FF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D5E6FF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4F8FF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4F8FF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F255B" w:themeColor="accent5"/>
        <w:left w:val="single" w:sz="8" w:space="0" w:color="0F255B" w:themeColor="accent5"/>
        <w:bottom w:val="single" w:sz="8" w:space="0" w:color="0F255B" w:themeColor="accent5"/>
        <w:right w:val="single" w:sz="8" w:space="0" w:color="0F255B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F255B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F255B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F255B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F255B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9BDF0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A9BDF0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C5FE" w:themeColor="accent6"/>
        <w:left w:val="single" w:sz="8" w:space="0" w:color="00C5FE" w:themeColor="accent6"/>
        <w:bottom w:val="single" w:sz="8" w:space="0" w:color="00C5FE" w:themeColor="accent6"/>
        <w:right w:val="single" w:sz="8" w:space="0" w:color="00C5FE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C5FE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C5FE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C5FE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C5FE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FF0FF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FF0FF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176FFD" w:themeColor="accent1" w:themeTint="BF"/>
        <w:left w:val="single" w:sz="8" w:space="0" w:color="176FFD" w:themeColor="accent1" w:themeTint="BF"/>
        <w:bottom w:val="single" w:sz="8" w:space="0" w:color="176FFD" w:themeColor="accent1" w:themeTint="BF"/>
        <w:right w:val="single" w:sz="8" w:space="0" w:color="176FFD" w:themeColor="accent1" w:themeTint="BF"/>
        <w:insideH w:val="single" w:sz="8" w:space="0" w:color="176FFD" w:themeColor="accent1" w:themeTint="BF"/>
        <w:insideV w:val="single" w:sz="8" w:space="0" w:color="176FFD" w:themeColor="accent1" w:themeTint="BF"/>
      </w:tblBorders>
    </w:tblPr>
    <w:tcPr>
      <w:shd w:val="clear" w:color="auto" w:fill="B2CFF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176FF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649FFE" w:themeFill="accent1" w:themeFillTint="7F"/>
      </w:tcPr>
    </w:tblStylePr>
    <w:tblStylePr w:type="band1Horz">
      <w:tblPr/>
      <w:tcPr>
        <w:shd w:val="clear" w:color="auto" w:fill="649FF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3A3F3" w:themeColor="accent2" w:themeTint="BF"/>
        <w:left w:val="single" w:sz="8" w:space="0" w:color="73A3F3" w:themeColor="accent2" w:themeTint="BF"/>
        <w:bottom w:val="single" w:sz="8" w:space="0" w:color="73A3F3" w:themeColor="accent2" w:themeTint="BF"/>
        <w:right w:val="single" w:sz="8" w:space="0" w:color="73A3F3" w:themeColor="accent2" w:themeTint="BF"/>
        <w:insideH w:val="single" w:sz="8" w:space="0" w:color="73A3F3" w:themeColor="accent2" w:themeTint="BF"/>
        <w:insideV w:val="single" w:sz="8" w:space="0" w:color="73A3F3" w:themeColor="accent2" w:themeTint="BF"/>
      </w:tblBorders>
    </w:tblPr>
    <w:tcPr>
      <w:shd w:val="clear" w:color="auto" w:fill="D1E0FB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3A3F3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2C2F7" w:themeFill="accent2" w:themeFillTint="7F"/>
      </w:tcPr>
    </w:tblStylePr>
    <w:tblStylePr w:type="band1Horz">
      <w:tblPr/>
      <w:tcPr>
        <w:shd w:val="clear" w:color="auto" w:fill="A2C2F7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8D4FE" w:themeColor="accent3" w:themeTint="BF"/>
        <w:left w:val="single" w:sz="8" w:space="0" w:color="B8D4FE" w:themeColor="accent3" w:themeTint="BF"/>
        <w:bottom w:val="single" w:sz="8" w:space="0" w:color="B8D4FE" w:themeColor="accent3" w:themeTint="BF"/>
        <w:right w:val="single" w:sz="8" w:space="0" w:color="B8D4FE" w:themeColor="accent3" w:themeTint="BF"/>
        <w:insideH w:val="single" w:sz="8" w:space="0" w:color="B8D4FE" w:themeColor="accent3" w:themeTint="BF"/>
        <w:insideV w:val="single" w:sz="8" w:space="0" w:color="B8D4FE" w:themeColor="accent3" w:themeTint="BF"/>
      </w:tblBorders>
    </w:tblPr>
    <w:tcPr>
      <w:shd w:val="clear" w:color="auto" w:fill="E7F0FE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8D4FE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0E2FE" w:themeFill="accent3" w:themeFillTint="7F"/>
      </w:tcPr>
    </w:tblStylePr>
    <w:tblStylePr w:type="band1Horz">
      <w:tblPr/>
      <w:tcPr>
        <w:shd w:val="clear" w:color="auto" w:fill="D0E2FE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DFECFF" w:themeColor="accent4" w:themeTint="BF"/>
        <w:left w:val="single" w:sz="8" w:space="0" w:color="DFECFF" w:themeColor="accent4" w:themeTint="BF"/>
        <w:bottom w:val="single" w:sz="8" w:space="0" w:color="DFECFF" w:themeColor="accent4" w:themeTint="BF"/>
        <w:right w:val="single" w:sz="8" w:space="0" w:color="DFECFF" w:themeColor="accent4" w:themeTint="BF"/>
        <w:insideH w:val="single" w:sz="8" w:space="0" w:color="DFECFF" w:themeColor="accent4" w:themeTint="BF"/>
        <w:insideV w:val="single" w:sz="8" w:space="0" w:color="DFECFF" w:themeColor="accent4" w:themeTint="BF"/>
      </w:tblBorders>
    </w:tblPr>
    <w:tcPr>
      <w:shd w:val="clear" w:color="auto" w:fill="F4F8FF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DFECFF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2FF" w:themeFill="accent4" w:themeFillTint="7F"/>
      </w:tcPr>
    </w:tblStylePr>
    <w:tblStylePr w:type="band1Horz">
      <w:tblPr/>
      <w:tcPr>
        <w:shd w:val="clear" w:color="auto" w:fill="EAF2FF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1D47B1" w:themeColor="accent5" w:themeTint="BF"/>
        <w:left w:val="single" w:sz="8" w:space="0" w:color="1D47B1" w:themeColor="accent5" w:themeTint="BF"/>
        <w:bottom w:val="single" w:sz="8" w:space="0" w:color="1D47B1" w:themeColor="accent5" w:themeTint="BF"/>
        <w:right w:val="single" w:sz="8" w:space="0" w:color="1D47B1" w:themeColor="accent5" w:themeTint="BF"/>
        <w:insideH w:val="single" w:sz="8" w:space="0" w:color="1D47B1" w:themeColor="accent5" w:themeTint="BF"/>
        <w:insideV w:val="single" w:sz="8" w:space="0" w:color="1D47B1" w:themeColor="accent5" w:themeTint="BF"/>
      </w:tblBorders>
    </w:tblPr>
    <w:tcPr>
      <w:shd w:val="clear" w:color="auto" w:fill="A9BDF0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1D47B1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527BE2" w:themeFill="accent5" w:themeFillTint="7F"/>
      </w:tcPr>
    </w:tblStylePr>
    <w:tblStylePr w:type="band1Horz">
      <w:tblPr/>
      <w:tcPr>
        <w:shd w:val="clear" w:color="auto" w:fill="527B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3FD3FF" w:themeColor="accent6" w:themeTint="BF"/>
        <w:left w:val="single" w:sz="8" w:space="0" w:color="3FD3FF" w:themeColor="accent6" w:themeTint="BF"/>
        <w:bottom w:val="single" w:sz="8" w:space="0" w:color="3FD3FF" w:themeColor="accent6" w:themeTint="BF"/>
        <w:right w:val="single" w:sz="8" w:space="0" w:color="3FD3FF" w:themeColor="accent6" w:themeTint="BF"/>
        <w:insideH w:val="single" w:sz="8" w:space="0" w:color="3FD3FF" w:themeColor="accent6" w:themeTint="BF"/>
        <w:insideV w:val="single" w:sz="8" w:space="0" w:color="3FD3FF" w:themeColor="accent6" w:themeTint="BF"/>
      </w:tblBorders>
    </w:tblPr>
    <w:tcPr>
      <w:shd w:val="clear" w:color="auto" w:fill="BFF0FF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3FD3FF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7FE1FF" w:themeFill="accent6" w:themeFillTint="7F"/>
      </w:tcPr>
    </w:tblStylePr>
    <w:tblStylePr w:type="band1Horz">
      <w:tblPr/>
      <w:tcPr>
        <w:shd w:val="clear" w:color="auto" w:fill="7FE1FF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14DC6" w:themeColor="accent1"/>
        <w:left w:val="single" w:sz="8" w:space="0" w:color="014DC6" w:themeColor="accent1"/>
        <w:bottom w:val="single" w:sz="8" w:space="0" w:color="014DC6" w:themeColor="accent1"/>
        <w:right w:val="single" w:sz="8" w:space="0" w:color="014DC6" w:themeColor="accent1"/>
        <w:insideH w:val="single" w:sz="8" w:space="0" w:color="014DC6" w:themeColor="accent1"/>
        <w:insideV w:val="single" w:sz="8" w:space="0" w:color="014DC6" w:themeColor="accent1"/>
      </w:tblBorders>
    </w:tblPr>
    <w:tcPr>
      <w:shd w:val="clear" w:color="auto" w:fill="B2CFF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0ECFF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D8FE" w:themeFill="accent1" w:themeFillTint="33"/>
      </w:tcPr>
    </w:tblStylePr>
    <w:tblStylePr w:type="band1Vert">
      <w:tblPr/>
      <w:tcPr>
        <w:shd w:val="clear" w:color="auto" w:fill="649FFE" w:themeFill="accent1" w:themeFillTint="7F"/>
      </w:tcPr>
    </w:tblStylePr>
    <w:tblStylePr w:type="band1Horz">
      <w:tblPr/>
      <w:tcPr>
        <w:tcBorders>
          <w:insideH w:val="single" w:sz="6" w:space="0" w:color="014DC6" w:themeColor="accent1"/>
          <w:insideV w:val="single" w:sz="6" w:space="0" w:color="014DC6" w:themeColor="accent1"/>
        </w:tcBorders>
        <w:shd w:val="clear" w:color="auto" w:fill="649FF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586F0" w:themeColor="accent2"/>
        <w:left w:val="single" w:sz="8" w:space="0" w:color="4586F0" w:themeColor="accent2"/>
        <w:bottom w:val="single" w:sz="8" w:space="0" w:color="4586F0" w:themeColor="accent2"/>
        <w:right w:val="single" w:sz="8" w:space="0" w:color="4586F0" w:themeColor="accent2"/>
        <w:insideH w:val="single" w:sz="8" w:space="0" w:color="4586F0" w:themeColor="accent2"/>
        <w:insideV w:val="single" w:sz="8" w:space="0" w:color="4586F0" w:themeColor="accent2"/>
      </w:tblBorders>
    </w:tblPr>
    <w:tcPr>
      <w:shd w:val="clear" w:color="auto" w:fill="D1E0FB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ECF2F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9E6FC" w:themeFill="accent2" w:themeFillTint="33"/>
      </w:tcPr>
    </w:tblStylePr>
    <w:tblStylePr w:type="band1Vert">
      <w:tblPr/>
      <w:tcPr>
        <w:shd w:val="clear" w:color="auto" w:fill="A2C2F7" w:themeFill="accent2" w:themeFillTint="7F"/>
      </w:tcPr>
    </w:tblStylePr>
    <w:tblStylePr w:type="band1Horz">
      <w:tblPr/>
      <w:tcPr>
        <w:tcBorders>
          <w:insideH w:val="single" w:sz="6" w:space="0" w:color="4586F0" w:themeColor="accent2"/>
          <w:insideV w:val="single" w:sz="6" w:space="0" w:color="4586F0" w:themeColor="accent2"/>
        </w:tcBorders>
        <w:shd w:val="clear" w:color="auto" w:fill="A2C2F7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A1C6FE" w:themeColor="accent3"/>
        <w:left w:val="single" w:sz="8" w:space="0" w:color="A1C6FE" w:themeColor="accent3"/>
        <w:bottom w:val="single" w:sz="8" w:space="0" w:color="A1C6FE" w:themeColor="accent3"/>
        <w:right w:val="single" w:sz="8" w:space="0" w:color="A1C6FE" w:themeColor="accent3"/>
        <w:insideH w:val="single" w:sz="8" w:space="0" w:color="A1C6FE" w:themeColor="accent3"/>
        <w:insideV w:val="single" w:sz="8" w:space="0" w:color="A1C6FE" w:themeColor="accent3"/>
      </w:tblBorders>
    </w:tblPr>
    <w:tcPr>
      <w:shd w:val="clear" w:color="auto" w:fill="E7F0FE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9FF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CF3FE" w:themeFill="accent3" w:themeFillTint="33"/>
      </w:tcPr>
    </w:tblStylePr>
    <w:tblStylePr w:type="band1Vert">
      <w:tblPr/>
      <w:tcPr>
        <w:shd w:val="clear" w:color="auto" w:fill="D0E2FE" w:themeFill="accent3" w:themeFillTint="7F"/>
      </w:tcPr>
    </w:tblStylePr>
    <w:tblStylePr w:type="band1Horz">
      <w:tblPr/>
      <w:tcPr>
        <w:tcBorders>
          <w:insideH w:val="single" w:sz="6" w:space="0" w:color="A1C6FE" w:themeColor="accent3"/>
          <w:insideV w:val="single" w:sz="6" w:space="0" w:color="A1C6FE" w:themeColor="accent3"/>
        </w:tcBorders>
        <w:shd w:val="clear" w:color="auto" w:fill="D0E2FE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D5E6FF" w:themeColor="accent4"/>
        <w:left w:val="single" w:sz="8" w:space="0" w:color="D5E6FF" w:themeColor="accent4"/>
        <w:bottom w:val="single" w:sz="8" w:space="0" w:color="D5E6FF" w:themeColor="accent4"/>
        <w:right w:val="single" w:sz="8" w:space="0" w:color="D5E6FF" w:themeColor="accent4"/>
        <w:insideH w:val="single" w:sz="8" w:space="0" w:color="D5E6FF" w:themeColor="accent4"/>
        <w:insideV w:val="single" w:sz="8" w:space="0" w:color="D5E6FF" w:themeColor="accent4"/>
      </w:tblBorders>
    </w:tblPr>
    <w:tcPr>
      <w:shd w:val="clear" w:color="auto" w:fill="F4F8FF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AFCFF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6F9FF" w:themeFill="accent4" w:themeFillTint="33"/>
      </w:tcPr>
    </w:tblStylePr>
    <w:tblStylePr w:type="band1Vert">
      <w:tblPr/>
      <w:tcPr>
        <w:shd w:val="clear" w:color="auto" w:fill="EAF2FF" w:themeFill="accent4" w:themeFillTint="7F"/>
      </w:tcPr>
    </w:tblStylePr>
    <w:tblStylePr w:type="band1Horz">
      <w:tblPr/>
      <w:tcPr>
        <w:tcBorders>
          <w:insideH w:val="single" w:sz="6" w:space="0" w:color="D5E6FF" w:themeColor="accent4"/>
          <w:insideV w:val="single" w:sz="6" w:space="0" w:color="D5E6FF" w:themeColor="accent4"/>
        </w:tcBorders>
        <w:shd w:val="clear" w:color="auto" w:fill="EAF2FF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F255B" w:themeColor="accent5"/>
        <w:left w:val="single" w:sz="8" w:space="0" w:color="0F255B" w:themeColor="accent5"/>
        <w:bottom w:val="single" w:sz="8" w:space="0" w:color="0F255B" w:themeColor="accent5"/>
        <w:right w:val="single" w:sz="8" w:space="0" w:color="0F255B" w:themeColor="accent5"/>
        <w:insideH w:val="single" w:sz="8" w:space="0" w:color="0F255B" w:themeColor="accent5"/>
        <w:insideV w:val="single" w:sz="8" w:space="0" w:color="0F255B" w:themeColor="accent5"/>
      </w:tblBorders>
    </w:tblPr>
    <w:tcPr>
      <w:shd w:val="clear" w:color="auto" w:fill="A9BDF0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DCE5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9CAF3" w:themeFill="accent5" w:themeFillTint="33"/>
      </w:tcPr>
    </w:tblStylePr>
    <w:tblStylePr w:type="band1Vert">
      <w:tblPr/>
      <w:tcPr>
        <w:shd w:val="clear" w:color="auto" w:fill="527BE2" w:themeFill="accent5" w:themeFillTint="7F"/>
      </w:tcPr>
    </w:tblStylePr>
    <w:tblStylePr w:type="band1Horz">
      <w:tblPr/>
      <w:tcPr>
        <w:tcBorders>
          <w:insideH w:val="single" w:sz="6" w:space="0" w:color="0F255B" w:themeColor="accent5"/>
          <w:insideV w:val="single" w:sz="6" w:space="0" w:color="0F255B" w:themeColor="accent5"/>
        </w:tcBorders>
        <w:shd w:val="clear" w:color="auto" w:fill="527B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C5FE" w:themeColor="accent6"/>
        <w:left w:val="single" w:sz="8" w:space="0" w:color="00C5FE" w:themeColor="accent6"/>
        <w:bottom w:val="single" w:sz="8" w:space="0" w:color="00C5FE" w:themeColor="accent6"/>
        <w:right w:val="single" w:sz="8" w:space="0" w:color="00C5FE" w:themeColor="accent6"/>
        <w:insideH w:val="single" w:sz="8" w:space="0" w:color="00C5FE" w:themeColor="accent6"/>
        <w:insideV w:val="single" w:sz="8" w:space="0" w:color="00C5FE" w:themeColor="accent6"/>
      </w:tblBorders>
    </w:tblPr>
    <w:tcPr>
      <w:shd w:val="clear" w:color="auto" w:fill="BFF0FF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E5F9FF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BF3FF" w:themeFill="accent6" w:themeFillTint="33"/>
      </w:tcPr>
    </w:tblStylePr>
    <w:tblStylePr w:type="band1Vert">
      <w:tblPr/>
      <w:tcPr>
        <w:shd w:val="clear" w:color="auto" w:fill="7FE1FF" w:themeFill="accent6" w:themeFillTint="7F"/>
      </w:tcPr>
    </w:tblStylePr>
    <w:tblStylePr w:type="band1Horz">
      <w:tblPr/>
      <w:tcPr>
        <w:tcBorders>
          <w:insideH w:val="single" w:sz="6" w:space="0" w:color="00C5FE" w:themeColor="accent6"/>
          <w:insideV w:val="single" w:sz="6" w:space="0" w:color="00C5FE" w:themeColor="accent6"/>
        </w:tcBorders>
        <w:shd w:val="clear" w:color="auto" w:fill="7FE1FF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B2CFF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14DC6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14DC6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14DC6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14DC6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649FF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649FF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1E0FB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586F0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586F0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586F0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586F0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2C2F7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2C2F7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7F0FE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1C6FE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1C6FE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1C6FE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1C6FE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0E2FE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0E2FE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4F8FF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5E6FF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5E6FF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D5E6FF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D5E6FF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AF2FF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AF2FF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A9BDF0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F255B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F255B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F255B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F255B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527B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527B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BFF0FF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C5FE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C5FE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C5FE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C5FE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7FE1FF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7FE1FF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14DC6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2662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3994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3994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3994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3994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586F0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B3C8E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115BD6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115BD6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15BD6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15BD6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A1C6FE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252CC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987FD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987FD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987FD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987FD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D5E6FF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5EE9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9FFF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9FFF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9FFF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9FFF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F255B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7122D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B1B44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B1B44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B1B44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B1B44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C5FE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617E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92BE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92BE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92BE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92BE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586F0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586F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586F0" w:themeColor="accent2"/>
        <w:left w:val="single" w:sz="4" w:space="0" w:color="014DC6" w:themeColor="accent1"/>
        <w:bottom w:val="single" w:sz="4" w:space="0" w:color="014DC6" w:themeColor="accent1"/>
        <w:right w:val="single" w:sz="4" w:space="0" w:color="014DC6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0ECFF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586F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2E76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2E76" w:themeColor="accent1" w:themeShade="99"/>
          <w:insideV w:val="nil"/>
        </w:tcBorders>
        <w:shd w:val="clear" w:color="auto" w:fill="002E76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2E76" w:themeFill="accent1" w:themeFillShade="99"/>
      </w:tcPr>
    </w:tblStylePr>
    <w:tblStylePr w:type="band1Vert">
      <w:tblPr/>
      <w:tcPr>
        <w:shd w:val="clear" w:color="auto" w:fill="82B2FE" w:themeFill="accent1" w:themeFillTint="66"/>
      </w:tcPr>
    </w:tblStylePr>
    <w:tblStylePr w:type="band1Horz">
      <w:tblPr/>
      <w:tcPr>
        <w:shd w:val="clear" w:color="auto" w:fill="649FF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586F0" w:themeColor="accent2"/>
        <w:left w:val="single" w:sz="4" w:space="0" w:color="4586F0" w:themeColor="accent2"/>
        <w:bottom w:val="single" w:sz="4" w:space="0" w:color="4586F0" w:themeColor="accent2"/>
        <w:right w:val="single" w:sz="4" w:space="0" w:color="4586F0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CF2F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586F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E49AB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E49AB" w:themeColor="accent2" w:themeShade="99"/>
          <w:insideV w:val="nil"/>
        </w:tcBorders>
        <w:shd w:val="clear" w:color="auto" w:fill="0E49AB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E49AB" w:themeFill="accent2" w:themeFillShade="99"/>
      </w:tcPr>
    </w:tblStylePr>
    <w:tblStylePr w:type="band1Vert">
      <w:tblPr/>
      <w:tcPr>
        <w:shd w:val="clear" w:color="auto" w:fill="B4CEF9" w:themeFill="accent2" w:themeFillTint="66"/>
      </w:tcPr>
    </w:tblStylePr>
    <w:tblStylePr w:type="band1Horz">
      <w:tblPr/>
      <w:tcPr>
        <w:shd w:val="clear" w:color="auto" w:fill="A2C2F7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D5E6FF" w:themeColor="accent4"/>
        <w:left w:val="single" w:sz="4" w:space="0" w:color="A1C6FE" w:themeColor="accent3"/>
        <w:bottom w:val="single" w:sz="4" w:space="0" w:color="A1C6FE" w:themeColor="accent3"/>
        <w:right w:val="single" w:sz="4" w:space="0" w:color="A1C6FE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9FF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D5E6FF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263F6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263F6" w:themeColor="accent3" w:themeShade="99"/>
          <w:insideV w:val="nil"/>
        </w:tcBorders>
        <w:shd w:val="clear" w:color="auto" w:fill="0263F6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263F6" w:themeFill="accent3" w:themeFillShade="99"/>
      </w:tcPr>
    </w:tblStylePr>
    <w:tblStylePr w:type="band1Vert">
      <w:tblPr/>
      <w:tcPr>
        <w:shd w:val="clear" w:color="auto" w:fill="D9E8FE" w:themeFill="accent3" w:themeFillTint="66"/>
      </w:tcPr>
    </w:tblStylePr>
    <w:tblStylePr w:type="band1Horz">
      <w:tblPr/>
      <w:tcPr>
        <w:shd w:val="clear" w:color="auto" w:fill="D0E2FE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A1C6FE" w:themeColor="accent3"/>
        <w:left w:val="single" w:sz="4" w:space="0" w:color="D5E6FF" w:themeColor="accent4"/>
        <w:bottom w:val="single" w:sz="4" w:space="0" w:color="D5E6FF" w:themeColor="accent4"/>
        <w:right w:val="single" w:sz="4" w:space="0" w:color="D5E6FF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AFCFF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A1C6FE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976FF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976FF" w:themeColor="accent4" w:themeShade="99"/>
          <w:insideV w:val="nil"/>
        </w:tcBorders>
        <w:shd w:val="clear" w:color="auto" w:fill="1976FF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976FF" w:themeFill="accent4" w:themeFillShade="99"/>
      </w:tcPr>
    </w:tblStylePr>
    <w:tblStylePr w:type="band1Vert">
      <w:tblPr/>
      <w:tcPr>
        <w:shd w:val="clear" w:color="auto" w:fill="EEF4FF" w:themeFill="accent4" w:themeFillTint="66"/>
      </w:tcPr>
    </w:tblStylePr>
    <w:tblStylePr w:type="band1Horz">
      <w:tblPr/>
      <w:tcPr>
        <w:shd w:val="clear" w:color="auto" w:fill="EAF2FF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00C5FE" w:themeColor="accent6"/>
        <w:left w:val="single" w:sz="4" w:space="0" w:color="0F255B" w:themeColor="accent5"/>
        <w:bottom w:val="single" w:sz="4" w:space="0" w:color="0F255B" w:themeColor="accent5"/>
        <w:right w:val="single" w:sz="4" w:space="0" w:color="0F255B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CE5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0C5FE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91536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91536" w:themeColor="accent5" w:themeShade="99"/>
          <w:insideV w:val="nil"/>
        </w:tcBorders>
        <w:shd w:val="clear" w:color="auto" w:fill="091536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91536" w:themeFill="accent5" w:themeFillShade="99"/>
      </w:tcPr>
    </w:tblStylePr>
    <w:tblStylePr w:type="band1Vert">
      <w:tblPr/>
      <w:tcPr>
        <w:shd w:val="clear" w:color="auto" w:fill="7495E8" w:themeFill="accent5" w:themeFillTint="66"/>
      </w:tcPr>
    </w:tblStylePr>
    <w:tblStylePr w:type="band1Horz">
      <w:tblPr/>
      <w:tcPr>
        <w:shd w:val="clear" w:color="auto" w:fill="527B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0F255B" w:themeColor="accent5"/>
        <w:left w:val="single" w:sz="4" w:space="0" w:color="00C5FE" w:themeColor="accent6"/>
        <w:bottom w:val="single" w:sz="4" w:space="0" w:color="00C5FE" w:themeColor="accent6"/>
        <w:right w:val="single" w:sz="4" w:space="0" w:color="00C5FE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5F9FF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F255B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759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7598" w:themeColor="accent6" w:themeShade="99"/>
          <w:insideV w:val="nil"/>
        </w:tcBorders>
        <w:shd w:val="clear" w:color="auto" w:fill="00759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7598" w:themeFill="accent6" w:themeFillShade="99"/>
      </w:tcPr>
    </w:tblStylePr>
    <w:tblStylePr w:type="band1Vert">
      <w:tblPr/>
      <w:tcPr>
        <w:shd w:val="clear" w:color="auto" w:fill="98E7FF" w:themeFill="accent6" w:themeFillTint="66"/>
      </w:tcPr>
    </w:tblStylePr>
    <w:tblStylePr w:type="band1Horz">
      <w:tblPr/>
      <w:tcPr>
        <w:shd w:val="clear" w:color="auto" w:fill="7FE1FF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261E4" w:themeFill="accent2" w:themeFillShade="CC"/>
      </w:tcPr>
    </w:tblStylePr>
    <w:tblStylePr w:type="lastRow">
      <w:rPr>
        <w:b/>
        <w:bCs/>
        <w:color w:val="1261E4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0ECFF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261E4" w:themeFill="accent2" w:themeFillShade="CC"/>
      </w:tcPr>
    </w:tblStylePr>
    <w:tblStylePr w:type="lastRow">
      <w:rPr>
        <w:b/>
        <w:bCs/>
        <w:color w:val="1261E4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2CFFE" w:themeFill="accent1" w:themeFillTint="3F"/>
      </w:tcPr>
    </w:tblStylePr>
    <w:tblStylePr w:type="band1Horz">
      <w:tblPr/>
      <w:tcPr>
        <w:shd w:val="clear" w:color="auto" w:fill="C0D8FE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CF2F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261E4" w:themeFill="accent2" w:themeFillShade="CC"/>
      </w:tcPr>
    </w:tblStylePr>
    <w:tblStylePr w:type="lastRow">
      <w:rPr>
        <w:b/>
        <w:bCs/>
        <w:color w:val="1261E4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1E0FB" w:themeFill="accent2" w:themeFillTint="3F"/>
      </w:tcPr>
    </w:tblStylePr>
    <w:tblStylePr w:type="band1Horz">
      <w:tblPr/>
      <w:tcPr>
        <w:shd w:val="clear" w:color="auto" w:fill="D9E6FC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9FF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7AEFF" w:themeFill="accent4" w:themeFillShade="CC"/>
      </w:tcPr>
    </w:tblStylePr>
    <w:tblStylePr w:type="lastRow">
      <w:rPr>
        <w:b/>
        <w:bCs/>
        <w:color w:val="77AEFF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7F0FE" w:themeFill="accent3" w:themeFillTint="3F"/>
      </w:tcPr>
    </w:tblStylePr>
    <w:tblStylePr w:type="band1Horz">
      <w:tblPr/>
      <w:tcPr>
        <w:shd w:val="clear" w:color="auto" w:fill="ECF3FE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AFCFF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E93FD" w:themeFill="accent3" w:themeFillShade="CC"/>
      </w:tcPr>
    </w:tblStylePr>
    <w:tblStylePr w:type="lastRow">
      <w:rPr>
        <w:b/>
        <w:bCs/>
        <w:color w:val="4E93FD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4F8FF" w:themeFill="accent4" w:themeFillTint="3F"/>
      </w:tcPr>
    </w:tblStylePr>
    <w:tblStylePr w:type="band1Horz">
      <w:tblPr/>
      <w:tcPr>
        <w:shd w:val="clear" w:color="auto" w:fill="F6F9FF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DCE5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9CCB" w:themeFill="accent6" w:themeFillShade="CC"/>
      </w:tcPr>
    </w:tblStylePr>
    <w:tblStylePr w:type="lastRow">
      <w:rPr>
        <w:b/>
        <w:bCs/>
        <w:color w:val="009CCB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9BDF0" w:themeFill="accent5" w:themeFillTint="3F"/>
      </w:tcPr>
    </w:tblStylePr>
    <w:tblStylePr w:type="band1Horz">
      <w:tblPr/>
      <w:tcPr>
        <w:shd w:val="clear" w:color="auto" w:fill="B9CA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5F9FF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C1D48" w:themeFill="accent5" w:themeFillShade="CC"/>
      </w:tcPr>
    </w:tblStylePr>
    <w:tblStylePr w:type="lastRow">
      <w:rPr>
        <w:b/>
        <w:bCs/>
        <w:color w:val="0C1D48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F0FF" w:themeFill="accent6" w:themeFillTint="3F"/>
      </w:tcPr>
    </w:tblStylePr>
    <w:tblStylePr w:type="band1Horz">
      <w:tblPr/>
      <w:tcPr>
        <w:shd w:val="clear" w:color="auto" w:fill="CBF3FF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0D8FE" w:themeFill="accent1" w:themeFillTint="33"/>
    </w:tcPr>
    <w:tblStylePr w:type="firstRow">
      <w:rPr>
        <w:b/>
        <w:bCs/>
      </w:rPr>
      <w:tblPr/>
      <w:tcPr>
        <w:shd w:val="clear" w:color="auto" w:fill="82B2FE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82B2FE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003994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003994" w:themeFill="accent1" w:themeFillShade="BF"/>
      </w:tcPr>
    </w:tblStylePr>
    <w:tblStylePr w:type="band1Vert">
      <w:tblPr/>
      <w:tcPr>
        <w:shd w:val="clear" w:color="auto" w:fill="649FFE" w:themeFill="accent1" w:themeFillTint="7F"/>
      </w:tcPr>
    </w:tblStylePr>
    <w:tblStylePr w:type="band1Horz">
      <w:tblPr/>
      <w:tcPr>
        <w:shd w:val="clear" w:color="auto" w:fill="649FF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9E6FC" w:themeFill="accent2" w:themeFillTint="33"/>
    </w:tcPr>
    <w:tblStylePr w:type="firstRow">
      <w:rPr>
        <w:b/>
        <w:bCs/>
      </w:rPr>
      <w:tblPr/>
      <w:tcPr>
        <w:shd w:val="clear" w:color="auto" w:fill="B4CEF9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4CEF9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115BD6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115BD6" w:themeFill="accent2" w:themeFillShade="BF"/>
      </w:tcPr>
    </w:tblStylePr>
    <w:tblStylePr w:type="band1Vert">
      <w:tblPr/>
      <w:tcPr>
        <w:shd w:val="clear" w:color="auto" w:fill="A2C2F7" w:themeFill="accent2" w:themeFillTint="7F"/>
      </w:tcPr>
    </w:tblStylePr>
    <w:tblStylePr w:type="band1Horz">
      <w:tblPr/>
      <w:tcPr>
        <w:shd w:val="clear" w:color="auto" w:fill="A2C2F7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CF3FE" w:themeFill="accent3" w:themeFillTint="33"/>
    </w:tcPr>
    <w:tblStylePr w:type="firstRow">
      <w:rPr>
        <w:b/>
        <w:bCs/>
      </w:rPr>
      <w:tblPr/>
      <w:tcPr>
        <w:shd w:val="clear" w:color="auto" w:fill="D9E8FE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9E8FE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3987FD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3987FD" w:themeFill="accent3" w:themeFillShade="BF"/>
      </w:tcPr>
    </w:tblStylePr>
    <w:tblStylePr w:type="band1Vert">
      <w:tblPr/>
      <w:tcPr>
        <w:shd w:val="clear" w:color="auto" w:fill="D0E2FE" w:themeFill="accent3" w:themeFillTint="7F"/>
      </w:tcPr>
    </w:tblStylePr>
    <w:tblStylePr w:type="band1Horz">
      <w:tblPr/>
      <w:tcPr>
        <w:shd w:val="clear" w:color="auto" w:fill="D0E2FE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6F9FF" w:themeFill="accent4" w:themeFillTint="33"/>
    </w:tcPr>
    <w:tblStylePr w:type="firstRow">
      <w:rPr>
        <w:b/>
        <w:bCs/>
      </w:rPr>
      <w:tblPr/>
      <w:tcPr>
        <w:shd w:val="clear" w:color="auto" w:fill="EEF4FF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EF4FF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9FFF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9FFF" w:themeFill="accent4" w:themeFillShade="BF"/>
      </w:tcPr>
    </w:tblStylePr>
    <w:tblStylePr w:type="band1Vert">
      <w:tblPr/>
      <w:tcPr>
        <w:shd w:val="clear" w:color="auto" w:fill="EAF2FF" w:themeFill="accent4" w:themeFillTint="7F"/>
      </w:tcPr>
    </w:tblStylePr>
    <w:tblStylePr w:type="band1Horz">
      <w:tblPr/>
      <w:tcPr>
        <w:shd w:val="clear" w:color="auto" w:fill="EAF2FF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B9CAF3" w:themeFill="accent5" w:themeFillTint="33"/>
    </w:tcPr>
    <w:tblStylePr w:type="firstRow">
      <w:rPr>
        <w:b/>
        <w:bCs/>
      </w:rPr>
      <w:tblPr/>
      <w:tcPr>
        <w:shd w:val="clear" w:color="auto" w:fill="7495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7495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0B1B44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0B1B44" w:themeFill="accent5" w:themeFillShade="BF"/>
      </w:tcPr>
    </w:tblStylePr>
    <w:tblStylePr w:type="band1Vert">
      <w:tblPr/>
      <w:tcPr>
        <w:shd w:val="clear" w:color="auto" w:fill="527BE2" w:themeFill="accent5" w:themeFillTint="7F"/>
      </w:tcPr>
    </w:tblStylePr>
    <w:tblStylePr w:type="band1Horz">
      <w:tblPr/>
      <w:tcPr>
        <w:shd w:val="clear" w:color="auto" w:fill="527B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BF3FF" w:themeFill="accent6" w:themeFillTint="33"/>
    </w:tcPr>
    <w:tblStylePr w:type="firstRow">
      <w:rPr>
        <w:b/>
        <w:bCs/>
      </w:rPr>
      <w:tblPr/>
      <w:tcPr>
        <w:shd w:val="clear" w:color="auto" w:fill="98E7FF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8E7FF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0092BE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0092BE" w:themeFill="accent6" w:themeFillShade="BF"/>
      </w:tcPr>
    </w:tblStylePr>
    <w:tblStylePr w:type="band1Vert">
      <w:tblPr/>
      <w:tcPr>
        <w:shd w:val="clear" w:color="auto" w:fill="7FE1FF" w:themeFill="accent6" w:themeFillTint="7F"/>
      </w:tcPr>
    </w:tblStylePr>
    <w:tblStylePr w:type="band1Horz">
      <w:tblPr/>
      <w:tcPr>
        <w:shd w:val="clear" w:color="auto" w:fill="7FE1FF" w:themeFill="accent6" w:themeFillTint="7F"/>
      </w:tcPr>
    </w:tblStylePr>
  </w:style>
  <w:style w:type="paragraph" w:customStyle="1" w:styleId="Ttulo1personalizado">
    <w:name w:val="Título 1 personalizado"/>
    <w:basedOn w:val="Normal"/>
    <w:pPr>
      <w:spacing w:after="240"/>
    </w:pPr>
    <w:rPr>
      <w:b/>
      <w:color w:val="10275B"/>
      <w:sz w:val="36"/>
    </w:rPr>
  </w:style>
  <w:style w:type="paragraph" w:customStyle="1" w:styleId="Citapersonalizada">
    <w:name w:val="Cita personalizada"/>
    <w:basedOn w:val="Normal"/>
    <w:pPr>
      <w:spacing w:before="120" w:after="120"/>
      <w:ind w:left="720"/>
    </w:pPr>
    <w:rPr>
      <w:i/>
      <w:color w:val="10275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B3D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B3D29"/>
    <w:rPr>
      <w:rFonts w:ascii="Tahoma" w:hAnsi="Tahoma" w:cs="Tahoma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Fracttal 25">
      <a:dk1>
        <a:srgbClr val="000000"/>
      </a:dk1>
      <a:lt1>
        <a:srgbClr val="FFFFFF"/>
      </a:lt1>
      <a:dk2>
        <a:srgbClr val="2728FF"/>
      </a:dk2>
      <a:lt2>
        <a:srgbClr val="FEFEFE"/>
      </a:lt2>
      <a:accent1>
        <a:srgbClr val="014DC6"/>
      </a:accent1>
      <a:accent2>
        <a:srgbClr val="4586F0"/>
      </a:accent2>
      <a:accent3>
        <a:srgbClr val="A1C6FE"/>
      </a:accent3>
      <a:accent4>
        <a:srgbClr val="D5E6FF"/>
      </a:accent4>
      <a:accent5>
        <a:srgbClr val="0F255B"/>
      </a:accent5>
      <a:accent6>
        <a:srgbClr val="00C5FE"/>
      </a:accent6>
      <a:hlink>
        <a:srgbClr val="00C5FE"/>
      </a:hlink>
      <a:folHlink>
        <a:srgbClr val="0F255B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5AD71C0C0D3FAD48B0508A0D7F8778EB" ma:contentTypeVersion="17" ma:contentTypeDescription="Crear nuevo documento." ma:contentTypeScope="" ma:versionID="e263a55e40446ba08d256eee08c67241">
  <xsd:schema xmlns:xsd="http://www.w3.org/2001/XMLSchema" xmlns:xs="http://www.w3.org/2001/XMLSchema" xmlns:p="http://schemas.microsoft.com/office/2006/metadata/properties" xmlns:ns2="746f88a7-e9ac-4e58-8aeb-1f8f927e1b08" xmlns:ns3="8ab38ac3-251b-4f94-8e0b-9300c549da24" targetNamespace="http://schemas.microsoft.com/office/2006/metadata/properties" ma:root="true" ma:fieldsID="b1b33202894c875da8a6cc8497f5834f" ns2:_="" ns3:_="">
    <xsd:import namespace="746f88a7-e9ac-4e58-8aeb-1f8f927e1b08"/>
    <xsd:import namespace="8ab38ac3-251b-4f94-8e0b-9300c549da24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ServiceOCR" minOccurs="0"/>
                <xsd:element ref="ns3:MediaServiceSearchProperties" minOccurs="0"/>
                <xsd:element ref="ns3:MediaServiceObjectDetectorVersions" minOccurs="0"/>
                <xsd:element ref="ns3:Hiperv_x00ed_culos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6f88a7-e9ac-4e58-8aeb-1f8f927e1b0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a6fb7189-a7d1-4834-8f43-a578df0b6ba5}" ma:internalName="TaxCatchAll" ma:showField="CatchAllData" ma:web="746f88a7-e9ac-4e58-8aeb-1f8f927e1b0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38ac3-251b-4f94-8e0b-9300c549da2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Etiquetas de imagen" ma:readOnly="false" ma:fieldId="{5cf76f15-5ced-4ddc-b409-7134ff3c332f}" ma:taxonomyMulti="true" ma:sspId="f9f6e4eb-9528-42b6-ad6e-03b5d8c9f3e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Hiperv_x00ed_culos" ma:index="23" nillable="true" ma:displayName="Hipervículos" ma:format="Hyperlink" ma:internalName="Hiperv_x00ed_culos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MediaServiceBillingMetadata" ma:index="24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46f88a7-e9ac-4e58-8aeb-1f8f927e1b08" xsi:nil="true"/>
    <Hiperv_x00ed_culos xmlns="8ab38ac3-251b-4f94-8e0b-9300c549da24">
      <Url xsi:nil="true"/>
      <Description xsi:nil="true"/>
    </Hiperv_x00ed_culos>
    <lcf76f155ced4ddcb4097134ff3c332f xmlns="8ab38ac3-251b-4f94-8e0b-9300c549da24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AE55F770-10ED-479F-A0EF-824247DB6DA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65F0A57-6A4B-4286-88D7-BCDF9F2E4FF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46f88a7-e9ac-4e58-8aeb-1f8f927e1b08"/>
    <ds:schemaRef ds:uri="8ab38ac3-251b-4f94-8e0b-9300c549da2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72BD9CF-8C57-4B37-A659-AAB965C090C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8AD60BB-F393-4D8C-B133-DA79CCA4D0B8}">
  <ds:schemaRefs>
    <ds:schemaRef ds:uri="http://schemas.microsoft.com/office/2006/metadata/properties"/>
    <ds:schemaRef ds:uri="http://schemas.microsoft.com/office/infopath/2007/PartnerControls"/>
    <ds:schemaRef ds:uri="746f88a7-e9ac-4e58-8aeb-1f8f927e1b08"/>
    <ds:schemaRef ds:uri="8ab38ac3-251b-4f94-8e0b-9300c549da24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65</Words>
  <Characters>350</Characters>
  <Application>Microsoft Office Word</Application>
  <DocSecurity>0</DocSecurity>
  <Lines>6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412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Jairo Ramirez García</cp:lastModifiedBy>
  <cp:revision>8</cp:revision>
  <dcterms:created xsi:type="dcterms:W3CDTF">2013-12-23T23:15:00Z</dcterms:created>
  <dcterms:modified xsi:type="dcterms:W3CDTF">2025-12-10T13:25:00Z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0x0101005AD71C0C0D3FAD48B0508A0D7F8778EB</vt:lpwstr>
  </property>
</Properties>
</file>